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7A1F9">
      <w:pPr>
        <w:spacing w:before="60"/>
        <w:ind w:left="4266" w:right="816" w:hanging="3259"/>
        <w:jc w:val="left"/>
        <w:rPr>
          <w:sz w:val="24"/>
        </w:rPr>
      </w:pPr>
      <w:r>
        <w:rPr>
          <w:sz w:val="24"/>
        </w:rPr>
        <w:t>ВСЕРОССИЙСКАЯ</w:t>
      </w:r>
      <w:r>
        <w:rPr>
          <w:spacing w:val="-12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1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12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7"/>
          <w:sz w:val="24"/>
        </w:rPr>
        <w:t xml:space="preserve"> </w:t>
      </w:r>
      <w:r>
        <w:rPr>
          <w:sz w:val="24"/>
        </w:rPr>
        <w:t>202</w:t>
      </w:r>
      <w:r>
        <w:rPr>
          <w:rFonts w:hint="default"/>
          <w:sz w:val="24"/>
          <w:lang w:val="ru-RU"/>
        </w:rPr>
        <w:t>4</w:t>
      </w:r>
      <w:r>
        <w:rPr>
          <w:sz w:val="24"/>
        </w:rPr>
        <w:t>–202</w:t>
      </w:r>
      <w:r>
        <w:rPr>
          <w:rFonts w:hint="default"/>
          <w:sz w:val="24"/>
          <w:lang w:val="ru-RU"/>
        </w:rPr>
        <w:t xml:space="preserve">5 </w:t>
      </w:r>
      <w:bookmarkStart w:id="0" w:name="_GoBack"/>
      <w:bookmarkEnd w:id="0"/>
      <w:r>
        <w:rPr>
          <w:sz w:val="24"/>
        </w:rPr>
        <w:t>уч. г.</w:t>
      </w:r>
    </w:p>
    <w:p w14:paraId="10F91925">
      <w:pPr>
        <w:spacing w:before="0" w:line="268" w:lineRule="exact"/>
        <w:ind w:left="2021" w:right="1686" w:firstLine="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ЭТАП.</w:t>
      </w:r>
      <w:r>
        <w:rPr>
          <w:spacing w:val="-10"/>
          <w:sz w:val="24"/>
        </w:rPr>
        <w:t xml:space="preserve"> </w:t>
      </w:r>
      <w:r>
        <w:rPr>
          <w:sz w:val="24"/>
        </w:rPr>
        <w:t>5-6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КЛАССЫ.</w:t>
      </w:r>
    </w:p>
    <w:p w14:paraId="45E9810F">
      <w:pPr>
        <w:spacing w:before="0" w:line="273" w:lineRule="exact"/>
        <w:ind w:left="2021" w:right="1686" w:firstLine="0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ОЦЕНИВАНИЯ.</w:t>
      </w:r>
    </w:p>
    <w:p w14:paraId="3E1ACF46">
      <w:pPr>
        <w:pStyle w:val="5"/>
        <w:spacing w:before="7"/>
        <w:rPr>
          <w:b/>
          <w:sz w:val="26"/>
        </w:rPr>
      </w:pPr>
    </w:p>
    <w:tbl>
      <w:tblPr>
        <w:tblStyle w:val="4"/>
        <w:tblW w:w="0" w:type="auto"/>
        <w:tblInd w:w="14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700"/>
        <w:gridCol w:w="740"/>
        <w:gridCol w:w="700"/>
        <w:gridCol w:w="680"/>
        <w:gridCol w:w="820"/>
        <w:gridCol w:w="820"/>
        <w:gridCol w:w="820"/>
        <w:gridCol w:w="840"/>
        <w:gridCol w:w="820"/>
        <w:gridCol w:w="820"/>
        <w:gridCol w:w="680"/>
      </w:tblGrid>
      <w:tr w14:paraId="504EC5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280" w:type="dxa"/>
          </w:tcPr>
          <w:p w14:paraId="1F418B66">
            <w:pPr>
              <w:pStyle w:val="8"/>
              <w:spacing w:before="109"/>
              <w:ind w:right="33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00" w:type="dxa"/>
          </w:tcPr>
          <w:p w14:paraId="626F1711">
            <w:pPr>
              <w:pStyle w:val="8"/>
              <w:spacing w:before="109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0" w:type="dxa"/>
          </w:tcPr>
          <w:p w14:paraId="42027F65">
            <w:pPr>
              <w:pStyle w:val="8"/>
              <w:spacing w:before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0" w:type="dxa"/>
          </w:tcPr>
          <w:p w14:paraId="0AEE9123">
            <w:pPr>
              <w:pStyle w:val="8"/>
              <w:spacing w:before="109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0" w:type="dxa"/>
          </w:tcPr>
          <w:p w14:paraId="5B2E748B">
            <w:pPr>
              <w:pStyle w:val="8"/>
              <w:spacing w:before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0" w:type="dxa"/>
          </w:tcPr>
          <w:p w14:paraId="7B48D8D2">
            <w:pPr>
              <w:pStyle w:val="8"/>
              <w:spacing w:before="109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0" w:type="dxa"/>
          </w:tcPr>
          <w:p w14:paraId="5844B0E6">
            <w:pPr>
              <w:pStyle w:val="8"/>
              <w:spacing w:before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0" w:type="dxa"/>
          </w:tcPr>
          <w:p w14:paraId="7F261155">
            <w:pPr>
              <w:pStyle w:val="8"/>
              <w:spacing w:before="109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14:paraId="27D2FD45">
            <w:pPr>
              <w:pStyle w:val="8"/>
              <w:spacing w:before="109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0" w:type="dxa"/>
          </w:tcPr>
          <w:p w14:paraId="7F409243">
            <w:pPr>
              <w:pStyle w:val="8"/>
              <w:spacing w:before="109"/>
              <w:ind w:left="9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20" w:type="dxa"/>
          </w:tcPr>
          <w:p w14:paraId="606551B4">
            <w:pPr>
              <w:pStyle w:val="8"/>
              <w:spacing w:before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7674B97B">
            <w:pPr>
              <w:pStyle w:val="8"/>
              <w:spacing w:before="109"/>
              <w:ind w:left="100" w:right="107"/>
              <w:rPr>
                <w:sz w:val="24"/>
              </w:rPr>
            </w:pPr>
            <w:r>
              <w:rPr>
                <w:spacing w:val="-3"/>
                <w:sz w:val="24"/>
              </w:rPr>
              <w:t>Сум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</w:p>
        </w:tc>
      </w:tr>
      <w:tr w14:paraId="4B7DAE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80" w:type="dxa"/>
          </w:tcPr>
          <w:p w14:paraId="020ED53E">
            <w:pPr>
              <w:pStyle w:val="8"/>
              <w:rPr>
                <w:sz w:val="24"/>
              </w:rPr>
            </w:pPr>
            <w:r>
              <w:rPr>
                <w:sz w:val="24"/>
              </w:rPr>
              <w:t>Макс.балл</w:t>
            </w:r>
          </w:p>
        </w:tc>
        <w:tc>
          <w:tcPr>
            <w:tcW w:w="700" w:type="dxa"/>
          </w:tcPr>
          <w:p w14:paraId="1F6DC039">
            <w:pPr>
              <w:pStyle w:val="8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" w:type="dxa"/>
          </w:tcPr>
          <w:p w14:paraId="5F69B200">
            <w:pPr>
              <w:pStyle w:val="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0" w:type="dxa"/>
          </w:tcPr>
          <w:p w14:paraId="096DE353">
            <w:pPr>
              <w:pStyle w:val="8"/>
              <w:ind w:left="9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80" w:type="dxa"/>
          </w:tcPr>
          <w:p w14:paraId="74A85351">
            <w:pPr>
              <w:pStyle w:val="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0" w:type="dxa"/>
          </w:tcPr>
          <w:p w14:paraId="7EFFC861">
            <w:pPr>
              <w:pStyle w:val="8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67973EE2">
            <w:pPr>
              <w:pStyle w:val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0" w:type="dxa"/>
          </w:tcPr>
          <w:p w14:paraId="5997C740">
            <w:pPr>
              <w:pStyle w:val="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14:paraId="5C4A8AC7">
            <w:pPr>
              <w:pStyle w:val="8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0" w:type="dxa"/>
          </w:tcPr>
          <w:p w14:paraId="7B5FD644">
            <w:pPr>
              <w:pStyle w:val="8"/>
              <w:ind w:left="9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20" w:type="dxa"/>
          </w:tcPr>
          <w:p w14:paraId="363B0E88">
            <w:pPr>
              <w:pStyle w:val="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80" w:type="dxa"/>
          </w:tcPr>
          <w:p w14:paraId="3BC96AA4">
            <w:pPr>
              <w:pStyle w:val="8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</w:tbl>
    <w:p w14:paraId="7EE63158">
      <w:pPr>
        <w:pStyle w:val="5"/>
        <w:spacing w:before="8"/>
        <w:rPr>
          <w:b/>
          <w:sz w:val="22"/>
        </w:rPr>
      </w:pPr>
    </w:p>
    <w:p w14:paraId="7983CA48">
      <w:pPr>
        <w:pStyle w:val="2"/>
        <w:ind w:left="425"/>
        <w:jc w:val="both"/>
      </w:pPr>
      <w:r>
        <w:t>Задание</w:t>
      </w:r>
      <w:r>
        <w:rPr>
          <w:spacing w:val="-4"/>
        </w:rPr>
        <w:t xml:space="preserve"> </w:t>
      </w:r>
      <w:r>
        <w:t>1</w:t>
      </w:r>
    </w:p>
    <w:p w14:paraId="1EDC65BC">
      <w:pPr>
        <w:spacing w:before="0" w:line="276" w:lineRule="auto"/>
        <w:ind w:left="425" w:right="523" w:firstLine="360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немотивированные,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непроизводные,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ничем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первых,</w:t>
      </w:r>
      <w:r>
        <w:rPr>
          <w:spacing w:val="-8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своем</w:t>
      </w:r>
      <w:r>
        <w:rPr>
          <w:spacing w:val="-9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9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8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68"/>
          <w:sz w:val="28"/>
        </w:rPr>
        <w:t xml:space="preserve"> </w:t>
      </w:r>
      <w:r>
        <w:rPr>
          <w:sz w:val="28"/>
        </w:rPr>
        <w:t>группы.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Л.Толстого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«Хаджи-Мурат»,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выпишите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немотивированные имена прилагательные, называющие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цвет.</w:t>
      </w:r>
    </w:p>
    <w:p w14:paraId="6F634BFC">
      <w:pPr>
        <w:pStyle w:val="5"/>
        <w:spacing w:line="276" w:lineRule="auto"/>
        <w:ind w:left="425" w:right="529" w:firstLine="429"/>
        <w:jc w:val="both"/>
      </w:pPr>
      <w:r>
        <w:t>Я</w:t>
      </w:r>
      <w:r>
        <w:rPr>
          <w:spacing w:val="-6"/>
        </w:rPr>
        <w:t xml:space="preserve"> </w:t>
      </w:r>
      <w:r>
        <w:t>возвращался</w:t>
      </w:r>
      <w:r>
        <w:rPr>
          <w:spacing w:val="-6"/>
        </w:rPr>
        <w:t xml:space="preserve"> </w:t>
      </w:r>
      <w:r>
        <w:t>домой</w:t>
      </w:r>
      <w:r>
        <w:rPr>
          <w:spacing w:val="-6"/>
        </w:rPr>
        <w:t xml:space="preserve"> </w:t>
      </w:r>
      <w:r>
        <w:t>полями.</w:t>
      </w:r>
      <w:r>
        <w:rPr>
          <w:spacing w:val="-6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самая</w:t>
      </w:r>
      <w:r>
        <w:rPr>
          <w:spacing w:val="-6"/>
        </w:rPr>
        <w:t xml:space="preserve"> </w:t>
      </w:r>
      <w:r>
        <w:t>середина</w:t>
      </w:r>
      <w:r>
        <w:rPr>
          <w:spacing w:val="-5"/>
        </w:rPr>
        <w:t xml:space="preserve"> </w:t>
      </w:r>
      <w:r>
        <w:t>лета.</w:t>
      </w:r>
      <w:r>
        <w:rPr>
          <w:spacing w:val="-6"/>
        </w:rPr>
        <w:t xml:space="preserve"> </w:t>
      </w:r>
      <w:r>
        <w:t>Луга</w:t>
      </w:r>
      <w:r>
        <w:rPr>
          <w:spacing w:val="-6"/>
        </w:rPr>
        <w:t xml:space="preserve"> </w:t>
      </w:r>
      <w:r>
        <w:t>убрали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собирались</w:t>
      </w:r>
      <w:r>
        <w:rPr>
          <w:spacing w:val="-2"/>
        </w:rPr>
        <w:t xml:space="preserve"> </w:t>
      </w:r>
      <w:r>
        <w:t>косить</w:t>
      </w:r>
      <w:r>
        <w:rPr>
          <w:spacing w:val="-2"/>
        </w:rPr>
        <w:t xml:space="preserve"> </w:t>
      </w:r>
      <w:r>
        <w:t>рожь.</w:t>
      </w:r>
    </w:p>
    <w:p w14:paraId="2B1D64B2">
      <w:pPr>
        <w:pStyle w:val="5"/>
        <w:spacing w:line="276" w:lineRule="auto"/>
        <w:ind w:left="425" w:right="525" w:firstLine="360"/>
        <w:jc w:val="both"/>
      </w:pPr>
      <w:r>
        <w:t>Есть прелестный подбор цветов этого времени года: красные, белые,</w:t>
      </w:r>
      <w:r>
        <w:rPr>
          <w:spacing w:val="1"/>
        </w:rPr>
        <w:t xml:space="preserve"> </w:t>
      </w:r>
      <w:r>
        <w:t>розовые, душистые, пушистые кашки; желтая сурепка с своим медовым</w:t>
      </w:r>
      <w:r>
        <w:rPr>
          <w:spacing w:val="1"/>
        </w:rPr>
        <w:t xml:space="preserve"> </w:t>
      </w:r>
      <w:r>
        <w:t>запахом;</w:t>
      </w:r>
      <w:r>
        <w:rPr>
          <w:spacing w:val="1"/>
        </w:rPr>
        <w:t xml:space="preserve"> </w:t>
      </w:r>
      <w:r>
        <w:t>высоко</w:t>
      </w:r>
      <w:r>
        <w:rPr>
          <w:spacing w:val="1"/>
        </w:rPr>
        <w:t xml:space="preserve"> </w:t>
      </w:r>
      <w:r>
        <w:t>стоящие</w:t>
      </w:r>
      <w:r>
        <w:rPr>
          <w:spacing w:val="1"/>
        </w:rPr>
        <w:t xml:space="preserve"> </w:t>
      </w:r>
      <w:r>
        <w:t>тюльпановидные</w:t>
      </w:r>
      <w:r>
        <w:rPr>
          <w:spacing w:val="1"/>
        </w:rPr>
        <w:t xml:space="preserve"> </w:t>
      </w:r>
      <w:r>
        <w:t>колокольчики;</w:t>
      </w:r>
      <w:r>
        <w:rPr>
          <w:spacing w:val="1"/>
        </w:rPr>
        <w:t xml:space="preserve"> </w:t>
      </w:r>
      <w:r>
        <w:t>ползучие</w:t>
      </w:r>
      <w:r>
        <w:rPr>
          <w:spacing w:val="1"/>
        </w:rPr>
        <w:t xml:space="preserve"> </w:t>
      </w:r>
      <w:r>
        <w:t>горошки;</w:t>
      </w:r>
      <w:r>
        <w:rPr>
          <w:spacing w:val="1"/>
        </w:rPr>
        <w:t xml:space="preserve"> </w:t>
      </w:r>
      <w:r>
        <w:t>лиловые,</w:t>
      </w:r>
      <w:r>
        <w:rPr>
          <w:spacing w:val="1"/>
        </w:rPr>
        <w:t xml:space="preserve"> </w:t>
      </w:r>
      <w:r>
        <w:t>аккуратные</w:t>
      </w:r>
      <w:r>
        <w:rPr>
          <w:spacing w:val="1"/>
        </w:rPr>
        <w:t xml:space="preserve"> </w:t>
      </w:r>
      <w:r>
        <w:t>скабиозы;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чуть</w:t>
      </w:r>
      <w:r>
        <w:rPr>
          <w:spacing w:val="1"/>
        </w:rPr>
        <w:t xml:space="preserve"> </w:t>
      </w:r>
      <w:r>
        <w:t>слышным</w:t>
      </w:r>
      <w:r>
        <w:rPr>
          <w:spacing w:val="1"/>
        </w:rPr>
        <w:t xml:space="preserve"> </w:t>
      </w:r>
      <w:r>
        <w:t>приятным</w:t>
      </w:r>
      <w:r>
        <w:rPr>
          <w:spacing w:val="1"/>
        </w:rPr>
        <w:t xml:space="preserve"> </w:t>
      </w:r>
      <w:r>
        <w:t>запахом</w:t>
      </w:r>
      <w:r>
        <w:rPr>
          <w:spacing w:val="1"/>
        </w:rPr>
        <w:t xml:space="preserve"> </w:t>
      </w:r>
      <w:r>
        <w:t>зеленый</w:t>
      </w:r>
      <w:r>
        <w:rPr>
          <w:spacing w:val="-12"/>
        </w:rPr>
        <w:t xml:space="preserve"> </w:t>
      </w:r>
      <w:r>
        <w:t>подорожник;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нежные,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миндальным</w:t>
      </w:r>
      <w:r>
        <w:rPr>
          <w:spacing w:val="-12"/>
        </w:rPr>
        <w:t xml:space="preserve"> </w:t>
      </w:r>
      <w:r>
        <w:t>запахом,</w:t>
      </w:r>
      <w:r>
        <w:rPr>
          <w:spacing w:val="-12"/>
        </w:rPr>
        <w:t xml:space="preserve"> </w:t>
      </w:r>
      <w:r>
        <w:t>тотчас</w:t>
      </w:r>
      <w:r>
        <w:rPr>
          <w:spacing w:val="-11"/>
        </w:rPr>
        <w:t xml:space="preserve"> </w:t>
      </w:r>
      <w:r>
        <w:t>же</w:t>
      </w:r>
      <w:r>
        <w:rPr>
          <w:spacing w:val="-68"/>
        </w:rPr>
        <w:t xml:space="preserve"> </w:t>
      </w:r>
      <w:r>
        <w:t>вянущие,</w:t>
      </w:r>
      <w:r>
        <w:rPr>
          <w:spacing w:val="-2"/>
        </w:rPr>
        <w:t xml:space="preserve"> </w:t>
      </w:r>
      <w:r>
        <w:t>цветы</w:t>
      </w:r>
      <w:r>
        <w:rPr>
          <w:spacing w:val="-1"/>
        </w:rPr>
        <w:t xml:space="preserve"> </w:t>
      </w:r>
      <w:r>
        <w:t>повилики.</w:t>
      </w:r>
    </w:p>
    <w:p w14:paraId="2C59DB85">
      <w:pPr>
        <w:pStyle w:val="5"/>
        <w:spacing w:before="2"/>
      </w:pPr>
    </w:p>
    <w:p w14:paraId="29F3FF1A">
      <w:pPr>
        <w:pStyle w:val="2"/>
        <w:ind w:left="389" w:right="816" w:firstLine="35"/>
      </w:pPr>
      <w:r>
        <w:t>Модель ответа: красный, белый, желтый, лиловый, зеленый.</w:t>
      </w:r>
      <w:r>
        <w:rPr>
          <w:spacing w:val="1"/>
        </w:rPr>
        <w:t xml:space="preserve"> </w:t>
      </w:r>
      <w:r>
        <w:t>Критерий оценивания: За каждый правильный ответ по 2 балла.</w:t>
      </w:r>
      <w:r>
        <w:rPr>
          <w:spacing w:val="-67"/>
        </w:rPr>
        <w:t xml:space="preserve"> </w:t>
      </w:r>
      <w:r>
        <w:rPr>
          <w:b w:val="0"/>
        </w:rPr>
        <w:t>Всего</w:t>
      </w:r>
      <w:r>
        <w:rPr>
          <w:b w:val="0"/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баллов.</w:t>
      </w:r>
    </w:p>
    <w:p w14:paraId="2128ABDE">
      <w:pPr>
        <w:spacing w:before="163"/>
        <w:ind w:left="500" w:right="0" w:firstLine="0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</w:t>
      </w:r>
    </w:p>
    <w:p w14:paraId="6A827FCF">
      <w:pPr>
        <w:pStyle w:val="5"/>
        <w:spacing w:before="130" w:line="360" w:lineRule="auto"/>
        <w:ind w:left="500" w:right="448"/>
        <w:jc w:val="both"/>
      </w:pP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немотивированные,</w:t>
      </w:r>
      <w:r>
        <w:rPr>
          <w:spacing w:val="1"/>
        </w:rPr>
        <w:t xml:space="preserve"> </w:t>
      </w:r>
      <w:r>
        <w:t>непроизводные,</w:t>
      </w:r>
      <w:r>
        <w:rPr>
          <w:spacing w:val="1"/>
        </w:rPr>
        <w:t xml:space="preserve"> </w:t>
      </w:r>
      <w:r>
        <w:t>ничем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обоснованные,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мотивированные,</w:t>
      </w:r>
      <w:r>
        <w:rPr>
          <w:spacing w:val="1"/>
        </w:rPr>
        <w:t xml:space="preserve"> </w:t>
      </w:r>
      <w:r>
        <w:t>произведенные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первых,</w:t>
      </w:r>
      <w:r>
        <w:rPr>
          <w:spacing w:val="-8"/>
        </w:rPr>
        <w:t xml:space="preserve"> </w:t>
      </w:r>
      <w:r>
        <w:t>обоснованные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своем</w:t>
      </w:r>
      <w:r>
        <w:rPr>
          <w:spacing w:val="-9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словами</w:t>
      </w:r>
      <w:r>
        <w:rPr>
          <w:spacing w:val="-8"/>
        </w:rPr>
        <w:t xml:space="preserve"> </w:t>
      </w:r>
      <w:r>
        <w:t>первой</w:t>
      </w:r>
      <w:r>
        <w:rPr>
          <w:spacing w:val="-68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Прочитайте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Л.Толстого</w:t>
      </w:r>
      <w:r>
        <w:rPr>
          <w:spacing w:val="1"/>
        </w:rPr>
        <w:t xml:space="preserve"> </w:t>
      </w:r>
      <w:r>
        <w:t>«Хаджи-Мурат»,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образованы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прилагательные.</w:t>
      </w:r>
    </w:p>
    <w:p w14:paraId="68DDF943">
      <w:pPr>
        <w:spacing w:before="2" w:line="360" w:lineRule="auto"/>
        <w:ind w:left="500" w:right="452" w:firstLine="360"/>
        <w:jc w:val="both"/>
        <w:rPr>
          <w:i/>
          <w:sz w:val="28"/>
        </w:rPr>
      </w:pPr>
      <w:r>
        <w:rPr>
          <w:i/>
          <w:sz w:val="28"/>
        </w:rPr>
        <w:t>Я возвращался домой полями. Была самая середина лета. Луга убрали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собирались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косить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рожь.</w:t>
      </w:r>
    </w:p>
    <w:p w14:paraId="1866C6B5">
      <w:pPr>
        <w:spacing w:before="0"/>
        <w:ind w:left="860" w:right="0" w:firstLine="0"/>
        <w:jc w:val="both"/>
        <w:rPr>
          <w:i/>
          <w:sz w:val="28"/>
        </w:rPr>
      </w:pPr>
      <w:r>
        <w:rPr>
          <w:i/>
          <w:sz w:val="28"/>
        </w:rPr>
        <w:t>Есть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прелестный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подбор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цветов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этого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времени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года: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красные,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белые,</w:t>
      </w:r>
    </w:p>
    <w:p w14:paraId="3D37A238">
      <w:pPr>
        <w:spacing w:after="0"/>
        <w:jc w:val="both"/>
        <w:rPr>
          <w:sz w:val="28"/>
        </w:rPr>
        <w:sectPr>
          <w:footerReference r:id="rId5" w:type="default"/>
          <w:type w:val="continuous"/>
          <w:pgSz w:w="11920" w:h="16840"/>
          <w:pgMar w:top="1380" w:right="1000" w:bottom="580" w:left="940" w:header="720" w:footer="399" w:gutter="0"/>
          <w:pgNumType w:start="1"/>
          <w:cols w:space="720" w:num="1"/>
        </w:sectPr>
      </w:pPr>
    </w:p>
    <w:p w14:paraId="6742CC97">
      <w:pPr>
        <w:spacing w:before="60" w:line="360" w:lineRule="auto"/>
        <w:ind w:left="500" w:right="448" w:firstLine="0"/>
        <w:jc w:val="both"/>
        <w:rPr>
          <w:i/>
          <w:sz w:val="28"/>
        </w:rPr>
      </w:pPr>
      <w:r>
        <w:rPr>
          <w:i/>
          <w:sz w:val="28"/>
        </w:rPr>
        <w:t>розовые, душистые, пушистые кашки; желтая сурепка с своим медовым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запахом;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стоящие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тюльпановидные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колокольчики;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ползучие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горошки;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лиловые,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аккуратные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скабиозы;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чуть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слышным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приятным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запахом зеленый подорожник; и нежные, с миндальным запахом, тотчас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вянущие,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цветы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повилики.</w:t>
      </w:r>
    </w:p>
    <w:p w14:paraId="6667E9DC">
      <w:pPr>
        <w:pStyle w:val="2"/>
        <w:spacing w:before="47"/>
        <w:jc w:val="both"/>
      </w:pPr>
      <w:r>
        <w:t>Модель</w:t>
      </w:r>
      <w:r>
        <w:rPr>
          <w:spacing w:val="-10"/>
        </w:rPr>
        <w:t xml:space="preserve"> </w:t>
      </w:r>
      <w:r>
        <w:t>ответа:</w:t>
      </w:r>
    </w:p>
    <w:p w14:paraId="33DBA48C">
      <w:pPr>
        <w:pStyle w:val="5"/>
        <w:spacing w:before="6"/>
        <w:rPr>
          <w:b/>
          <w:sz w:val="13"/>
        </w:rPr>
      </w:pPr>
    </w:p>
    <w:tbl>
      <w:tblPr>
        <w:tblStyle w:val="4"/>
        <w:tblW w:w="0" w:type="auto"/>
        <w:tblInd w:w="3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5480"/>
        <w:gridCol w:w="3100"/>
      </w:tblGrid>
      <w:tr w14:paraId="308636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6200" w:type="dxa"/>
            <w:gridSpan w:val="2"/>
          </w:tcPr>
          <w:p w14:paraId="38308D73">
            <w:pPr>
              <w:pStyle w:val="8"/>
              <w:spacing w:before="99"/>
              <w:ind w:left="1044" w:right="1034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Мотивированные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прилагательные</w:t>
            </w:r>
          </w:p>
        </w:tc>
        <w:tc>
          <w:tcPr>
            <w:tcW w:w="3100" w:type="dxa"/>
          </w:tcPr>
          <w:p w14:paraId="53BFE219">
            <w:pPr>
              <w:pStyle w:val="8"/>
              <w:spacing w:before="99"/>
              <w:ind w:left="157" w:right="130" w:firstLine="32"/>
              <w:jc w:val="both"/>
              <w:rPr>
                <w:sz w:val="28"/>
              </w:rPr>
            </w:pPr>
            <w:r>
              <w:rPr>
                <w:sz w:val="28"/>
              </w:rPr>
              <w:t>Имя существительное,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которого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данное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прилагательное</w:t>
            </w:r>
          </w:p>
        </w:tc>
      </w:tr>
      <w:tr w14:paraId="3E95D6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20" w:type="dxa"/>
          </w:tcPr>
          <w:p w14:paraId="37F8BDEF">
            <w:pPr>
              <w:pStyle w:val="8"/>
              <w:spacing w:before="110"/>
              <w:ind w:left="8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480" w:type="dxa"/>
          </w:tcPr>
          <w:p w14:paraId="04CDC8AB">
            <w:pPr>
              <w:pStyle w:val="8"/>
              <w:spacing w:before="110"/>
              <w:ind w:left="104"/>
              <w:rPr>
                <w:sz w:val="28"/>
              </w:rPr>
            </w:pPr>
            <w:r>
              <w:rPr>
                <w:sz w:val="28"/>
              </w:rPr>
              <w:t>розовый</w:t>
            </w:r>
          </w:p>
        </w:tc>
        <w:tc>
          <w:tcPr>
            <w:tcW w:w="3100" w:type="dxa"/>
          </w:tcPr>
          <w:p w14:paraId="30193AD6">
            <w:pPr>
              <w:pStyle w:val="8"/>
              <w:spacing w:before="110"/>
              <w:ind w:left="99"/>
              <w:rPr>
                <w:sz w:val="28"/>
              </w:rPr>
            </w:pPr>
            <w:r>
              <w:rPr>
                <w:sz w:val="28"/>
              </w:rPr>
              <w:t>роза</w:t>
            </w:r>
          </w:p>
        </w:tc>
      </w:tr>
      <w:tr w14:paraId="25E355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20" w:type="dxa"/>
          </w:tcPr>
          <w:p w14:paraId="128D20A8">
            <w:pPr>
              <w:pStyle w:val="8"/>
              <w:spacing w:before="97"/>
              <w:ind w:left="8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480" w:type="dxa"/>
          </w:tcPr>
          <w:p w14:paraId="39A828B8">
            <w:pPr>
              <w:pStyle w:val="8"/>
              <w:spacing w:before="97"/>
              <w:ind w:left="104"/>
              <w:rPr>
                <w:sz w:val="28"/>
              </w:rPr>
            </w:pPr>
            <w:r>
              <w:rPr>
                <w:sz w:val="28"/>
              </w:rPr>
              <w:t>душистый</w:t>
            </w:r>
          </w:p>
        </w:tc>
        <w:tc>
          <w:tcPr>
            <w:tcW w:w="3100" w:type="dxa"/>
          </w:tcPr>
          <w:p w14:paraId="64461B5E">
            <w:pPr>
              <w:pStyle w:val="8"/>
              <w:spacing w:before="97"/>
              <w:ind w:left="99"/>
              <w:rPr>
                <w:sz w:val="28"/>
              </w:rPr>
            </w:pPr>
            <w:r>
              <w:rPr>
                <w:sz w:val="28"/>
              </w:rPr>
              <w:t>дух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(сильно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пахнущий)</w:t>
            </w:r>
          </w:p>
        </w:tc>
      </w:tr>
      <w:tr w14:paraId="15A78C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20" w:type="dxa"/>
          </w:tcPr>
          <w:p w14:paraId="524F6CCC">
            <w:pPr>
              <w:pStyle w:val="8"/>
              <w:spacing w:before="104"/>
              <w:ind w:left="8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480" w:type="dxa"/>
          </w:tcPr>
          <w:p w14:paraId="54080806">
            <w:pPr>
              <w:pStyle w:val="8"/>
              <w:spacing w:before="104"/>
              <w:ind w:left="104"/>
              <w:rPr>
                <w:sz w:val="28"/>
              </w:rPr>
            </w:pPr>
            <w:r>
              <w:rPr>
                <w:sz w:val="28"/>
              </w:rPr>
              <w:t>пушистый</w:t>
            </w:r>
          </w:p>
        </w:tc>
        <w:tc>
          <w:tcPr>
            <w:tcW w:w="3100" w:type="dxa"/>
          </w:tcPr>
          <w:p w14:paraId="405499DF">
            <w:pPr>
              <w:pStyle w:val="8"/>
              <w:spacing w:before="104"/>
              <w:ind w:left="99"/>
              <w:rPr>
                <w:sz w:val="28"/>
              </w:rPr>
            </w:pPr>
            <w:r>
              <w:rPr>
                <w:sz w:val="28"/>
              </w:rPr>
              <w:t>пух</w:t>
            </w:r>
          </w:p>
        </w:tc>
      </w:tr>
      <w:tr w14:paraId="367B52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720" w:type="dxa"/>
          </w:tcPr>
          <w:p w14:paraId="63BE7A94">
            <w:pPr>
              <w:pStyle w:val="8"/>
              <w:spacing w:before="111"/>
              <w:ind w:left="8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480" w:type="dxa"/>
          </w:tcPr>
          <w:p w14:paraId="28BF64BD">
            <w:pPr>
              <w:pStyle w:val="8"/>
              <w:spacing w:before="111"/>
              <w:ind w:left="104"/>
              <w:rPr>
                <w:sz w:val="28"/>
              </w:rPr>
            </w:pPr>
            <w:r>
              <w:rPr>
                <w:sz w:val="28"/>
              </w:rPr>
              <w:t>медовый</w:t>
            </w:r>
          </w:p>
        </w:tc>
        <w:tc>
          <w:tcPr>
            <w:tcW w:w="3100" w:type="dxa"/>
          </w:tcPr>
          <w:p w14:paraId="37597E3F">
            <w:pPr>
              <w:pStyle w:val="8"/>
              <w:spacing w:before="111"/>
              <w:ind w:left="99"/>
              <w:rPr>
                <w:sz w:val="28"/>
              </w:rPr>
            </w:pPr>
            <w:r>
              <w:rPr>
                <w:sz w:val="28"/>
              </w:rPr>
              <w:t>мед</w:t>
            </w:r>
          </w:p>
        </w:tc>
      </w:tr>
      <w:tr w14:paraId="48E947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20" w:type="dxa"/>
          </w:tcPr>
          <w:p w14:paraId="15170A05">
            <w:pPr>
              <w:pStyle w:val="8"/>
              <w:spacing w:before="98"/>
              <w:ind w:left="8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480" w:type="dxa"/>
          </w:tcPr>
          <w:p w14:paraId="4417482A">
            <w:pPr>
              <w:pStyle w:val="8"/>
              <w:spacing w:before="98"/>
              <w:ind w:left="104"/>
              <w:rPr>
                <w:sz w:val="28"/>
              </w:rPr>
            </w:pPr>
            <w:r>
              <w:rPr>
                <w:sz w:val="28"/>
              </w:rPr>
              <w:t>миндальный</w:t>
            </w:r>
          </w:p>
        </w:tc>
        <w:tc>
          <w:tcPr>
            <w:tcW w:w="3100" w:type="dxa"/>
          </w:tcPr>
          <w:p w14:paraId="5103305C">
            <w:pPr>
              <w:pStyle w:val="8"/>
              <w:spacing w:before="98"/>
              <w:ind w:left="99"/>
              <w:rPr>
                <w:sz w:val="28"/>
              </w:rPr>
            </w:pPr>
            <w:r>
              <w:rPr>
                <w:sz w:val="28"/>
              </w:rPr>
              <w:t>миндаль</w:t>
            </w:r>
          </w:p>
        </w:tc>
      </w:tr>
    </w:tbl>
    <w:p w14:paraId="51F1F9BD">
      <w:pPr>
        <w:pStyle w:val="5"/>
        <w:rPr>
          <w:b/>
          <w:sz w:val="30"/>
        </w:rPr>
      </w:pPr>
    </w:p>
    <w:p w14:paraId="3B89D455">
      <w:pPr>
        <w:spacing w:before="237"/>
        <w:ind w:left="320" w:right="674" w:firstLine="0"/>
        <w:jc w:val="both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7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"/>
          <w:sz w:val="28"/>
        </w:rPr>
        <w:t xml:space="preserve"> </w:t>
      </w:r>
      <w:r>
        <w:rPr>
          <w:sz w:val="28"/>
        </w:rPr>
        <w:t>10</w:t>
      </w:r>
      <w:r>
        <w:rPr>
          <w:spacing w:val="-67"/>
          <w:sz w:val="28"/>
        </w:rPr>
        <w:t xml:space="preserve"> </w:t>
      </w:r>
      <w:r>
        <w:rPr>
          <w:sz w:val="28"/>
        </w:rPr>
        <w:t>баллов.</w:t>
      </w:r>
    </w:p>
    <w:p w14:paraId="338725FD">
      <w:pPr>
        <w:pStyle w:val="5"/>
        <w:spacing w:before="6"/>
      </w:pPr>
    </w:p>
    <w:p w14:paraId="21C7674A">
      <w:pPr>
        <w:pStyle w:val="2"/>
        <w:ind w:left="500"/>
      </w:pPr>
      <w:r>
        <w:t>Задание</w:t>
      </w:r>
      <w:r>
        <w:rPr>
          <w:spacing w:val="-4"/>
        </w:rPr>
        <w:t xml:space="preserve"> </w:t>
      </w:r>
      <w:r>
        <w:t>3</w:t>
      </w:r>
    </w:p>
    <w:p w14:paraId="4F103C10">
      <w:pPr>
        <w:spacing w:before="103" w:line="360" w:lineRule="auto"/>
        <w:ind w:left="860" w:right="27" w:firstLine="0"/>
        <w:jc w:val="left"/>
        <w:rPr>
          <w:b/>
          <w:sz w:val="28"/>
        </w:rPr>
      </w:pPr>
      <w:r>
        <w:rPr>
          <w:sz w:val="28"/>
        </w:rPr>
        <w:t>Прочитайте</w:t>
      </w:r>
      <w:r>
        <w:rPr>
          <w:spacing w:val="-14"/>
          <w:sz w:val="28"/>
        </w:rPr>
        <w:t xml:space="preserve"> </w:t>
      </w:r>
      <w:r>
        <w:rPr>
          <w:sz w:val="28"/>
        </w:rPr>
        <w:t>отрывок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-14"/>
          <w:sz w:val="28"/>
        </w:rPr>
        <w:t xml:space="preserve"> </w:t>
      </w:r>
      <w:r>
        <w:rPr>
          <w:sz w:val="28"/>
        </w:rPr>
        <w:t>Л.Толстого</w:t>
      </w:r>
      <w:r>
        <w:rPr>
          <w:spacing w:val="-13"/>
          <w:sz w:val="28"/>
        </w:rPr>
        <w:t xml:space="preserve"> </w:t>
      </w:r>
      <w:r>
        <w:rPr>
          <w:sz w:val="28"/>
        </w:rPr>
        <w:t>«Хаджи-Мурат».</w:t>
      </w:r>
      <w:r>
        <w:rPr>
          <w:spacing w:val="-13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тексте однокоренные слова</w:t>
      </w:r>
      <w:r>
        <w:rPr>
          <w:sz w:val="28"/>
        </w:rPr>
        <w:t xml:space="preserve">, выпишите их. </w:t>
      </w:r>
      <w:r>
        <w:rPr>
          <w:b/>
          <w:sz w:val="28"/>
        </w:rPr>
        <w:t>Запишите корень этого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слова.</w:t>
      </w:r>
    </w:p>
    <w:p w14:paraId="2F2E2086">
      <w:pPr>
        <w:pStyle w:val="5"/>
        <w:spacing w:before="103" w:line="360" w:lineRule="auto"/>
        <w:ind w:left="860" w:right="239"/>
      </w:pPr>
      <w:r>
        <w:t>Я набрал большой букет разных цветов и шел домой, когда заметил в</w:t>
      </w:r>
      <w:r>
        <w:rPr>
          <w:spacing w:val="1"/>
        </w:rPr>
        <w:t xml:space="preserve"> </w:t>
      </w:r>
      <w:r>
        <w:t>канаве чудный малиновый, в полном цвету, репей того сорта, который у</w:t>
      </w:r>
      <w:r>
        <w:rPr>
          <w:spacing w:val="-67"/>
        </w:rPr>
        <w:t xml:space="preserve"> </w:t>
      </w:r>
      <w:r>
        <w:t>нас называется «татарином» и который старательно окашивают, а когда</w:t>
      </w:r>
      <w:r>
        <w:rPr>
          <w:spacing w:val="1"/>
        </w:rPr>
        <w:t xml:space="preserve"> </w:t>
      </w:r>
      <w:r>
        <w:t>он</w:t>
      </w:r>
      <w:r>
        <w:rPr>
          <w:spacing w:val="-11"/>
        </w:rPr>
        <w:t xml:space="preserve"> </w:t>
      </w:r>
      <w:r>
        <w:t>нечаянно</w:t>
      </w:r>
      <w:r>
        <w:rPr>
          <w:spacing w:val="-10"/>
        </w:rPr>
        <w:t xml:space="preserve"> </w:t>
      </w:r>
      <w:r>
        <w:t>скошен,</w:t>
      </w:r>
      <w:r>
        <w:rPr>
          <w:spacing w:val="-10"/>
        </w:rPr>
        <w:t xml:space="preserve"> </w:t>
      </w:r>
      <w:r>
        <w:t>выкидывают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сена</w:t>
      </w:r>
      <w:r>
        <w:rPr>
          <w:spacing w:val="-10"/>
        </w:rPr>
        <w:t xml:space="preserve"> </w:t>
      </w:r>
      <w:r>
        <w:t>покосники,</w:t>
      </w:r>
      <w:r>
        <w:rPr>
          <w:spacing w:val="-11"/>
        </w:rPr>
        <w:t xml:space="preserve"> </w:t>
      </w:r>
      <w:r>
        <w:t>чтобы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колоть</w:t>
      </w:r>
      <w:r>
        <w:rPr>
          <w:spacing w:val="-1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него рук, Мне вздумалось сорвать этот репей и положить его в середину</w:t>
      </w:r>
      <w:r>
        <w:rPr>
          <w:spacing w:val="-67"/>
        </w:rPr>
        <w:t xml:space="preserve"> </w:t>
      </w:r>
      <w:r>
        <w:t>букета.</w:t>
      </w:r>
    </w:p>
    <w:p w14:paraId="1680F47A">
      <w:pPr>
        <w:spacing w:before="149"/>
        <w:ind w:left="389" w:right="0" w:firstLine="0"/>
        <w:jc w:val="left"/>
        <w:rPr>
          <w:sz w:val="28"/>
        </w:rPr>
      </w:pPr>
      <w:r>
        <w:rPr>
          <w:b/>
          <w:spacing w:val="-1"/>
          <w:sz w:val="28"/>
        </w:rPr>
        <w:t>Модель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ответа: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однокоренные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слова:</w:t>
      </w:r>
      <w:r>
        <w:rPr>
          <w:b/>
          <w:spacing w:val="-15"/>
          <w:sz w:val="28"/>
        </w:rPr>
        <w:t xml:space="preserve"> </w:t>
      </w:r>
      <w:r>
        <w:rPr>
          <w:sz w:val="28"/>
        </w:rPr>
        <w:t>окашивают,</w:t>
      </w:r>
      <w:r>
        <w:rPr>
          <w:spacing w:val="-16"/>
          <w:sz w:val="28"/>
        </w:rPr>
        <w:t xml:space="preserve"> </w:t>
      </w:r>
      <w:r>
        <w:rPr>
          <w:sz w:val="28"/>
        </w:rPr>
        <w:t>скошен,</w:t>
      </w:r>
      <w:r>
        <w:rPr>
          <w:spacing w:val="-15"/>
          <w:sz w:val="28"/>
        </w:rPr>
        <w:t xml:space="preserve"> </w:t>
      </w:r>
      <w:r>
        <w:rPr>
          <w:sz w:val="28"/>
        </w:rPr>
        <w:t>покосники.</w:t>
      </w:r>
    </w:p>
    <w:p w14:paraId="0B9E04F0">
      <w:pPr>
        <w:spacing w:before="149"/>
        <w:ind w:left="2418" w:right="0" w:firstLine="0"/>
        <w:jc w:val="left"/>
        <w:rPr>
          <w:sz w:val="28"/>
        </w:rPr>
      </w:pPr>
      <w:r>
        <w:rPr>
          <w:b/>
          <w:sz w:val="28"/>
        </w:rPr>
        <w:t>Корень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b/>
          <w:sz w:val="28"/>
        </w:rPr>
        <w:t>КОС</w:t>
      </w:r>
      <w:r>
        <w:rPr>
          <w:sz w:val="28"/>
        </w:rPr>
        <w:t>-и-ть.</w:t>
      </w:r>
    </w:p>
    <w:p w14:paraId="40CFFFC9">
      <w:pPr>
        <w:spacing w:before="149"/>
        <w:ind w:left="389" w:right="0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60"/>
          <w:sz w:val="28"/>
        </w:rPr>
        <w:t xml:space="preserve"> </w:t>
      </w:r>
      <w:r>
        <w:rPr>
          <w:sz w:val="28"/>
        </w:rPr>
        <w:t>8</w:t>
      </w:r>
    </w:p>
    <w:p w14:paraId="3F37A0FA">
      <w:pPr>
        <w:spacing w:after="0"/>
        <w:jc w:val="left"/>
        <w:rPr>
          <w:sz w:val="28"/>
        </w:rPr>
        <w:sectPr>
          <w:pgSz w:w="11920" w:h="16840"/>
          <w:pgMar w:top="1320" w:right="1000" w:bottom="580" w:left="940" w:header="0" w:footer="399" w:gutter="0"/>
          <w:cols w:space="720" w:num="1"/>
        </w:sectPr>
      </w:pPr>
    </w:p>
    <w:p w14:paraId="764B5A9C">
      <w:pPr>
        <w:pStyle w:val="5"/>
        <w:spacing w:before="60"/>
        <w:ind w:left="320"/>
      </w:pPr>
      <w:r>
        <w:t>баллов.</w:t>
      </w:r>
    </w:p>
    <w:p w14:paraId="76501DD8">
      <w:pPr>
        <w:pStyle w:val="5"/>
        <w:spacing w:before="9"/>
      </w:pPr>
    </w:p>
    <w:p w14:paraId="68D8E43B">
      <w:pPr>
        <w:pStyle w:val="2"/>
        <w:ind w:left="500"/>
      </w:pPr>
      <w:r>
        <w:t>Задание</w:t>
      </w:r>
      <w:r>
        <w:rPr>
          <w:spacing w:val="-4"/>
        </w:rPr>
        <w:t xml:space="preserve"> </w:t>
      </w:r>
      <w:r>
        <w:t>4</w:t>
      </w:r>
    </w:p>
    <w:p w14:paraId="43E9974F">
      <w:pPr>
        <w:pStyle w:val="5"/>
        <w:spacing w:before="131"/>
        <w:ind w:left="500"/>
      </w:pPr>
      <w:r>
        <w:t>Прочитайте</w:t>
      </w:r>
      <w:r>
        <w:rPr>
          <w:spacing w:val="-15"/>
        </w:rPr>
        <w:t xml:space="preserve"> </w:t>
      </w:r>
      <w:r>
        <w:t>отрывок</w:t>
      </w:r>
      <w:r>
        <w:rPr>
          <w:spacing w:val="-16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повести</w:t>
      </w:r>
      <w:r>
        <w:rPr>
          <w:spacing w:val="-15"/>
        </w:rPr>
        <w:t xml:space="preserve"> </w:t>
      </w:r>
      <w:r>
        <w:t>Л.Толстого</w:t>
      </w:r>
      <w:r>
        <w:rPr>
          <w:spacing w:val="-15"/>
        </w:rPr>
        <w:t xml:space="preserve"> </w:t>
      </w:r>
      <w:r>
        <w:t>«Хаджи-Мурат».</w:t>
      </w:r>
    </w:p>
    <w:p w14:paraId="480B5E60">
      <w:pPr>
        <w:pStyle w:val="5"/>
        <w:spacing w:before="246" w:line="276" w:lineRule="auto"/>
        <w:ind w:left="1220" w:right="497"/>
      </w:pPr>
      <w:r>
        <w:t>а.</w:t>
      </w:r>
      <w:r>
        <w:rPr>
          <w:spacing w:val="-8"/>
        </w:rPr>
        <w:t xml:space="preserve"> </w:t>
      </w:r>
      <w:r>
        <w:t>Найдите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запишите</w:t>
      </w:r>
      <w:r>
        <w:rPr>
          <w:spacing w:val="-7"/>
        </w:rPr>
        <w:t xml:space="preserve"> </w:t>
      </w:r>
      <w:r>
        <w:t>слово,</w:t>
      </w:r>
      <w:r>
        <w:rPr>
          <w:spacing w:val="-8"/>
        </w:rPr>
        <w:t xml:space="preserve"> </w:t>
      </w:r>
      <w:r>
        <w:t>состоящее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приставок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корня.</w:t>
      </w:r>
      <w:r>
        <w:rPr>
          <w:spacing w:val="-67"/>
        </w:rPr>
        <w:t xml:space="preserve"> </w:t>
      </w:r>
      <w:r>
        <w:t>б.</w:t>
      </w:r>
      <w:r>
        <w:rPr>
          <w:spacing w:val="-8"/>
        </w:rPr>
        <w:t xml:space="preserve"> </w:t>
      </w:r>
      <w:r>
        <w:t>Найдите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запишите</w:t>
      </w:r>
      <w:r>
        <w:rPr>
          <w:spacing w:val="-8"/>
        </w:rPr>
        <w:t xml:space="preserve"> </w:t>
      </w:r>
      <w:r>
        <w:t>слово,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которого</w:t>
      </w:r>
      <w:r>
        <w:rPr>
          <w:spacing w:val="-8"/>
        </w:rPr>
        <w:t xml:space="preserve"> </w:t>
      </w:r>
      <w:r>
        <w:t>входят</w:t>
      </w:r>
      <w:r>
        <w:rPr>
          <w:spacing w:val="-7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корня.</w:t>
      </w:r>
    </w:p>
    <w:p w14:paraId="500174C1">
      <w:pPr>
        <w:pStyle w:val="5"/>
        <w:spacing w:line="278" w:lineRule="auto"/>
        <w:ind w:left="500" w:firstLine="720"/>
      </w:pPr>
      <w:r>
        <w:t>в.</w:t>
      </w:r>
      <w:r>
        <w:rPr>
          <w:spacing w:val="-14"/>
        </w:rPr>
        <w:t xml:space="preserve"> </w:t>
      </w:r>
      <w:r>
        <w:t>Найдите</w:t>
      </w:r>
      <w:r>
        <w:rPr>
          <w:spacing w:val="-13"/>
        </w:rPr>
        <w:t xml:space="preserve"> </w:t>
      </w:r>
      <w:r>
        <w:t>слово,</w:t>
      </w:r>
      <w:r>
        <w:rPr>
          <w:spacing w:val="-14"/>
        </w:rPr>
        <w:t xml:space="preserve"> </w:t>
      </w:r>
      <w:r>
        <w:t>которое</w:t>
      </w:r>
      <w:r>
        <w:rPr>
          <w:spacing w:val="-13"/>
        </w:rPr>
        <w:t xml:space="preserve"> </w:t>
      </w:r>
      <w:r>
        <w:t>соответствует</w:t>
      </w:r>
      <w:r>
        <w:rPr>
          <w:spacing w:val="-13"/>
        </w:rPr>
        <w:t xml:space="preserve"> </w:t>
      </w:r>
      <w:r>
        <w:t>схеме-</w:t>
      </w:r>
      <w:r>
        <w:rPr>
          <w:spacing w:val="-14"/>
        </w:rPr>
        <w:t xml:space="preserve"> </w:t>
      </w:r>
      <w:r>
        <w:t>приставка,</w:t>
      </w:r>
      <w:r>
        <w:rPr>
          <w:spacing w:val="-13"/>
        </w:rPr>
        <w:t xml:space="preserve"> </w:t>
      </w:r>
      <w:r>
        <w:t>корень,</w:t>
      </w:r>
      <w:r>
        <w:rPr>
          <w:spacing w:val="-14"/>
        </w:rPr>
        <w:t xml:space="preserve"> </w:t>
      </w:r>
      <w:r>
        <w:t>два</w:t>
      </w:r>
      <w:r>
        <w:rPr>
          <w:spacing w:val="-67"/>
        </w:rPr>
        <w:t xml:space="preserve"> </w:t>
      </w:r>
      <w:r>
        <w:t>суффикса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окончание.</w:t>
      </w:r>
    </w:p>
    <w:p w14:paraId="79B710AD">
      <w:pPr>
        <w:pStyle w:val="5"/>
        <w:spacing w:line="276" w:lineRule="auto"/>
        <w:ind w:left="500" w:firstLine="720"/>
      </w:pPr>
      <w:r>
        <w:t>г.</w:t>
      </w:r>
      <w:r>
        <w:rPr>
          <w:spacing w:val="-12"/>
        </w:rPr>
        <w:t xml:space="preserve"> </w:t>
      </w:r>
      <w:r>
        <w:t>Найдите</w:t>
      </w:r>
      <w:r>
        <w:rPr>
          <w:spacing w:val="-11"/>
        </w:rPr>
        <w:t xml:space="preserve"> </w:t>
      </w:r>
      <w:r>
        <w:t>слово,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форме</w:t>
      </w:r>
      <w:r>
        <w:rPr>
          <w:spacing w:val="-11"/>
        </w:rPr>
        <w:t xml:space="preserve"> </w:t>
      </w:r>
      <w:r>
        <w:t>похожее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предыдущее,</w:t>
      </w:r>
      <w:r>
        <w:rPr>
          <w:spacing w:val="-11"/>
        </w:rPr>
        <w:t xml:space="preserve"> </w:t>
      </w:r>
      <w:r>
        <w:t>но</w:t>
      </w:r>
      <w:r>
        <w:rPr>
          <w:spacing w:val="-11"/>
        </w:rPr>
        <w:t xml:space="preserve"> </w:t>
      </w:r>
      <w:r>
        <w:t>имеющее</w:t>
      </w:r>
      <w:r>
        <w:rPr>
          <w:spacing w:val="-1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суффикс.</w:t>
      </w:r>
    </w:p>
    <w:p w14:paraId="112AA55C">
      <w:pPr>
        <w:pStyle w:val="5"/>
        <w:spacing w:before="5"/>
      </w:pPr>
    </w:p>
    <w:p w14:paraId="29409E31">
      <w:pPr>
        <w:pStyle w:val="5"/>
        <w:spacing w:before="1" w:line="276" w:lineRule="auto"/>
        <w:ind w:left="500" w:right="447" w:firstLine="705"/>
        <w:jc w:val="both"/>
      </w:pPr>
      <w:r>
        <w:t>Дорога к дому шла паровым, только что вспаханным черноземным</w:t>
      </w:r>
      <w:r>
        <w:rPr>
          <w:spacing w:val="1"/>
        </w:rPr>
        <w:t xml:space="preserve"> </w:t>
      </w:r>
      <w:r>
        <w:t>полем. Я шел наизволок по пыльной дороге. Это поле было помещичье,</w:t>
      </w:r>
      <w:r>
        <w:rPr>
          <w:spacing w:val="1"/>
        </w:rPr>
        <w:t xml:space="preserve"> </w:t>
      </w:r>
      <w:r>
        <w:t>очень большое, так что с обеих сторон дороги и вперед в гору ничего 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видно,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черного,</w:t>
      </w:r>
      <w:r>
        <w:rPr>
          <w:spacing w:val="1"/>
        </w:rPr>
        <w:t xml:space="preserve"> </w:t>
      </w:r>
      <w:r>
        <w:t>ровно взборожденного пара. Пахота была</w:t>
      </w:r>
      <w:r>
        <w:rPr>
          <w:spacing w:val="1"/>
        </w:rPr>
        <w:t xml:space="preserve"> </w:t>
      </w:r>
      <w:r>
        <w:t>хорошая, и нигде по полю не виднелось ни одного растения, ни одной</w:t>
      </w:r>
      <w:r>
        <w:rPr>
          <w:spacing w:val="1"/>
        </w:rPr>
        <w:t xml:space="preserve"> </w:t>
      </w:r>
      <w:r>
        <w:t>травки,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черно.</w:t>
      </w:r>
    </w:p>
    <w:p w14:paraId="1875B7C0">
      <w:pPr>
        <w:pStyle w:val="5"/>
        <w:spacing w:before="2"/>
      </w:pPr>
    </w:p>
    <w:p w14:paraId="30BFE806">
      <w:pPr>
        <w:tabs>
          <w:tab w:val="left" w:pos="3199"/>
        </w:tabs>
        <w:spacing w:before="1"/>
        <w:ind w:left="569" w:right="0" w:firstLine="0"/>
        <w:jc w:val="left"/>
        <w:rPr>
          <w:sz w:val="28"/>
        </w:rPr>
      </w:pPr>
      <w:r>
        <w:rPr>
          <w:b/>
          <w:sz w:val="28"/>
        </w:rPr>
        <w:t>Модель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ответа:</w:t>
      </w:r>
      <w:r>
        <w:rPr>
          <w:b/>
          <w:sz w:val="28"/>
        </w:rPr>
        <w:tab/>
      </w:r>
      <w:r>
        <w:rPr>
          <w:sz w:val="28"/>
        </w:rPr>
        <w:t>А)наизволок</w:t>
      </w:r>
    </w:p>
    <w:p w14:paraId="094A6596">
      <w:pPr>
        <w:pStyle w:val="5"/>
        <w:spacing w:before="47" w:line="312" w:lineRule="auto"/>
        <w:ind w:left="3114" w:right="4662"/>
      </w:pPr>
      <w:r>
        <w:t>Б)черноземным</w:t>
      </w:r>
      <w:r>
        <w:rPr>
          <w:spacing w:val="1"/>
        </w:rPr>
        <w:t xml:space="preserve"> </w:t>
      </w:r>
      <w:r>
        <w:t>В)вспаханным</w:t>
      </w:r>
      <w:r>
        <w:rPr>
          <w:spacing w:val="1"/>
        </w:rPr>
        <w:t xml:space="preserve"> </w:t>
      </w:r>
      <w:r>
        <w:rPr>
          <w:spacing w:val="-2"/>
        </w:rPr>
        <w:t>Г)взборожденного</w:t>
      </w:r>
    </w:p>
    <w:p w14:paraId="72533743">
      <w:pPr>
        <w:spacing w:before="98"/>
        <w:ind w:left="320" w:right="27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61"/>
          <w:sz w:val="28"/>
        </w:rPr>
        <w:t xml:space="preserve"> </w:t>
      </w:r>
      <w:r>
        <w:rPr>
          <w:sz w:val="28"/>
        </w:rPr>
        <w:t>8</w:t>
      </w:r>
      <w:r>
        <w:rPr>
          <w:spacing w:val="-67"/>
          <w:sz w:val="28"/>
        </w:rPr>
        <w:t xml:space="preserve"> </w:t>
      </w:r>
      <w:r>
        <w:rPr>
          <w:sz w:val="28"/>
        </w:rPr>
        <w:t>баллов.</w:t>
      </w:r>
    </w:p>
    <w:p w14:paraId="637DFAF4">
      <w:pPr>
        <w:pStyle w:val="5"/>
        <w:spacing w:before="4"/>
        <w:rPr>
          <w:sz w:val="34"/>
        </w:rPr>
      </w:pPr>
    </w:p>
    <w:p w14:paraId="52C81128">
      <w:pPr>
        <w:pStyle w:val="2"/>
        <w:jc w:val="both"/>
      </w:pPr>
      <w:r>
        <w:t>Задание</w:t>
      </w:r>
      <w:r>
        <w:rPr>
          <w:spacing w:val="-4"/>
        </w:rPr>
        <w:t xml:space="preserve"> </w:t>
      </w:r>
      <w:r>
        <w:t>5</w:t>
      </w:r>
    </w:p>
    <w:p w14:paraId="2606ECA9">
      <w:pPr>
        <w:pStyle w:val="5"/>
        <w:spacing w:before="47" w:line="360" w:lineRule="auto"/>
        <w:ind w:left="860" w:right="313"/>
        <w:jc w:val="both"/>
      </w:pPr>
      <w:r>
        <w:t>В.И.Даль большое внимание уделил термину барометр, считая, что 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аналогов.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Даль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статье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указанном</w:t>
      </w:r>
      <w:r>
        <w:rPr>
          <w:spacing w:val="-67"/>
        </w:rPr>
        <w:t xml:space="preserve"> </w:t>
      </w:r>
      <w:r>
        <w:t>термине</w:t>
      </w:r>
      <w:r>
        <w:rPr>
          <w:spacing w:val="1"/>
        </w:rPr>
        <w:t xml:space="preserve"> </w:t>
      </w:r>
      <w:r>
        <w:t>предлагал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замены заимствованному</w:t>
      </w:r>
      <w:r>
        <w:rPr>
          <w:spacing w:val="1"/>
        </w:rPr>
        <w:t xml:space="preserve"> </w:t>
      </w:r>
      <w:r>
        <w:t>слову</w:t>
      </w:r>
      <w:r>
        <w:rPr>
          <w:spacing w:val="-2"/>
        </w:rPr>
        <w:t xml:space="preserve"> </w:t>
      </w:r>
      <w:r>
        <w:t>барометр.</w:t>
      </w:r>
    </w:p>
    <w:p w14:paraId="08D3AF5F">
      <w:pPr>
        <w:pStyle w:val="7"/>
        <w:numPr>
          <w:ilvl w:val="0"/>
          <w:numId w:val="1"/>
        </w:numPr>
        <w:tabs>
          <w:tab w:val="left" w:pos="1234"/>
        </w:tabs>
        <w:spacing w:before="0" w:after="0" w:line="240" w:lineRule="auto"/>
        <w:ind w:left="1233" w:right="0" w:hanging="305"/>
        <w:jc w:val="both"/>
        <w:rPr>
          <w:sz w:val="28"/>
        </w:rPr>
      </w:pPr>
      <w:r>
        <w:rPr>
          <w:sz w:val="28"/>
        </w:rPr>
        <w:t>Это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образовано</w:t>
      </w:r>
      <w:r>
        <w:rPr>
          <w:spacing w:val="-10"/>
          <w:sz w:val="28"/>
        </w:rPr>
        <w:t xml:space="preserve"> </w:t>
      </w:r>
      <w:r>
        <w:rPr>
          <w:sz w:val="28"/>
        </w:rPr>
        <w:t>путём</w:t>
      </w:r>
      <w:r>
        <w:rPr>
          <w:spacing w:val="-9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двух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суффиксацией.</w:t>
      </w:r>
    </w:p>
    <w:p w14:paraId="796CCBA8">
      <w:pPr>
        <w:pStyle w:val="7"/>
        <w:numPr>
          <w:ilvl w:val="0"/>
          <w:numId w:val="1"/>
        </w:numPr>
        <w:tabs>
          <w:tab w:val="left" w:pos="1164"/>
        </w:tabs>
        <w:spacing w:before="161" w:after="0" w:line="360" w:lineRule="auto"/>
        <w:ind w:left="860" w:right="819" w:firstLine="0"/>
        <w:jc w:val="left"/>
        <w:rPr>
          <w:sz w:val="28"/>
        </w:rPr>
      </w:pPr>
      <w:r>
        <w:rPr>
          <w:sz w:val="28"/>
        </w:rPr>
        <w:t>Первое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слово,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оно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образовано,</w:t>
      </w:r>
      <w:r>
        <w:rPr>
          <w:spacing w:val="-10"/>
          <w:sz w:val="28"/>
        </w:rPr>
        <w:t xml:space="preserve"> </w:t>
      </w:r>
      <w:r>
        <w:rPr>
          <w:sz w:val="28"/>
        </w:rPr>
        <w:t>употребляется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строчке</w:t>
      </w:r>
      <w:r>
        <w:rPr>
          <w:spacing w:val="-2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А.С.</w:t>
      </w:r>
      <w:r>
        <w:rPr>
          <w:spacing w:val="-2"/>
          <w:sz w:val="28"/>
        </w:rPr>
        <w:t xml:space="preserve"> </w:t>
      </w:r>
      <w:r>
        <w:rPr>
          <w:sz w:val="28"/>
        </w:rPr>
        <w:t>Пушкина:</w:t>
      </w:r>
    </w:p>
    <w:p w14:paraId="243F7F3D">
      <w:pPr>
        <w:pStyle w:val="5"/>
        <w:tabs>
          <w:tab w:val="left" w:pos="1695"/>
        </w:tabs>
        <w:spacing w:line="360" w:lineRule="auto"/>
        <w:ind w:left="860" w:right="3315" w:firstLine="6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мглою</w:t>
      </w:r>
      <w:r>
        <w:rPr>
          <w:spacing w:val="-13"/>
        </w:rPr>
        <w:t xml:space="preserve"> </w:t>
      </w:r>
      <w:r>
        <w:t>небо</w:t>
      </w:r>
      <w:r>
        <w:rPr>
          <w:spacing w:val="-12"/>
        </w:rPr>
        <w:t xml:space="preserve"> </w:t>
      </w:r>
      <w:r>
        <w:t>кроет,</w:t>
      </w:r>
      <w:r>
        <w:rPr>
          <w:spacing w:val="-12"/>
        </w:rPr>
        <w:t xml:space="preserve"> </w:t>
      </w:r>
      <w:r>
        <w:t>Вихри</w:t>
      </w:r>
      <w:r>
        <w:rPr>
          <w:spacing w:val="-12"/>
        </w:rPr>
        <w:t xml:space="preserve"> </w:t>
      </w:r>
      <w:r>
        <w:t>снежные</w:t>
      </w:r>
      <w:r>
        <w:rPr>
          <w:spacing w:val="-12"/>
        </w:rPr>
        <w:t xml:space="preserve"> </w:t>
      </w:r>
      <w:r>
        <w:t>крутя;</w:t>
      </w:r>
      <w:r>
        <w:rPr>
          <w:spacing w:val="-67"/>
        </w:rPr>
        <w:t xml:space="preserve"> </w:t>
      </w:r>
      <w:r>
        <w:t>То,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зверь,</w:t>
      </w:r>
      <w:r>
        <w:rPr>
          <w:spacing w:val="-18"/>
        </w:rPr>
        <w:t xml:space="preserve"> </w:t>
      </w:r>
      <w:r>
        <w:t>она</w:t>
      </w:r>
      <w:r>
        <w:rPr>
          <w:spacing w:val="-17"/>
        </w:rPr>
        <w:t xml:space="preserve"> </w:t>
      </w:r>
      <w:r>
        <w:t>завоет,</w:t>
      </w:r>
      <w:r>
        <w:rPr>
          <w:spacing w:val="-17"/>
        </w:rPr>
        <w:t xml:space="preserve"> </w:t>
      </w:r>
      <w:r>
        <w:t>То</w:t>
      </w:r>
      <w:r>
        <w:rPr>
          <w:spacing w:val="-18"/>
        </w:rPr>
        <w:t xml:space="preserve"> </w:t>
      </w:r>
      <w:r>
        <w:t>заплачет,</w:t>
      </w:r>
      <w:r>
        <w:rPr>
          <w:spacing w:val="-17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дитя…</w:t>
      </w:r>
    </w:p>
    <w:p w14:paraId="043662B0">
      <w:pPr>
        <w:spacing w:after="0" w:line="360" w:lineRule="auto"/>
        <w:sectPr>
          <w:pgSz w:w="11920" w:h="16840"/>
          <w:pgMar w:top="1320" w:right="1000" w:bottom="580" w:left="940" w:header="0" w:footer="399" w:gutter="0"/>
          <w:cols w:space="720" w:num="1"/>
        </w:sectPr>
      </w:pPr>
    </w:p>
    <w:p w14:paraId="3CCA840C">
      <w:pPr>
        <w:pStyle w:val="7"/>
        <w:numPr>
          <w:ilvl w:val="0"/>
          <w:numId w:val="1"/>
        </w:numPr>
        <w:tabs>
          <w:tab w:val="left" w:pos="1164"/>
        </w:tabs>
        <w:spacing w:before="60" w:after="0" w:line="360" w:lineRule="auto"/>
        <w:ind w:left="860" w:right="1448" w:firstLine="0"/>
        <w:jc w:val="left"/>
        <w:rPr>
          <w:sz w:val="28"/>
        </w:rPr>
      </w:pPr>
      <w:r>
        <w:rPr>
          <w:sz w:val="28"/>
        </w:rPr>
        <w:t>Второе</w:t>
      </w:r>
      <w:r>
        <w:rPr>
          <w:spacing w:val="-8"/>
          <w:sz w:val="28"/>
        </w:rPr>
        <w:t xml:space="preserve"> </w:t>
      </w:r>
      <w:r>
        <w:rPr>
          <w:sz w:val="28"/>
        </w:rPr>
        <w:t>слово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-8"/>
          <w:sz w:val="28"/>
        </w:rPr>
        <w:t xml:space="preserve"> </w:t>
      </w:r>
      <w:r>
        <w:rPr>
          <w:sz w:val="28"/>
        </w:rPr>
        <w:t>В.И.</w:t>
      </w:r>
      <w:r>
        <w:rPr>
          <w:spacing w:val="-7"/>
          <w:sz w:val="28"/>
        </w:rPr>
        <w:t xml:space="preserve"> </w:t>
      </w:r>
      <w:r>
        <w:rPr>
          <w:sz w:val="28"/>
        </w:rPr>
        <w:t>Даля</w:t>
      </w:r>
      <w:r>
        <w:rPr>
          <w:spacing w:val="-8"/>
          <w:sz w:val="28"/>
        </w:rPr>
        <w:t xml:space="preserve"> </w:t>
      </w:r>
      <w:r>
        <w:rPr>
          <w:sz w:val="28"/>
        </w:rPr>
        <w:t>толкуется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«…сведение,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сведения;</w:t>
      </w:r>
      <w:r>
        <w:rPr>
          <w:spacing w:val="-4"/>
          <w:sz w:val="28"/>
        </w:rPr>
        <w:t xml:space="preserve"> </w:t>
      </w:r>
      <w:r>
        <w:rPr>
          <w:sz w:val="28"/>
        </w:rPr>
        <w:t>молва,</w:t>
      </w:r>
      <w:r>
        <w:rPr>
          <w:spacing w:val="-3"/>
          <w:sz w:val="28"/>
        </w:rPr>
        <w:t xml:space="preserve"> </w:t>
      </w:r>
      <w:r>
        <w:rPr>
          <w:sz w:val="28"/>
        </w:rPr>
        <w:t>слух».</w:t>
      </w:r>
    </w:p>
    <w:p w14:paraId="2FD16552">
      <w:pPr>
        <w:pStyle w:val="7"/>
        <w:numPr>
          <w:ilvl w:val="0"/>
          <w:numId w:val="1"/>
        </w:numPr>
        <w:tabs>
          <w:tab w:val="left" w:pos="1164"/>
        </w:tabs>
        <w:spacing w:before="0" w:after="0" w:line="240" w:lineRule="auto"/>
        <w:ind w:left="1163" w:right="0" w:hanging="304"/>
        <w:jc w:val="left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этом</w:t>
      </w:r>
      <w:r>
        <w:rPr>
          <w:spacing w:val="-8"/>
          <w:sz w:val="28"/>
        </w:rPr>
        <w:t xml:space="preserve"> </w:t>
      </w:r>
      <w:r>
        <w:rPr>
          <w:sz w:val="28"/>
        </w:rPr>
        <w:t>слове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8"/>
          <w:sz w:val="28"/>
        </w:rPr>
        <w:t xml:space="preserve"> </w:t>
      </w:r>
      <w:r>
        <w:rPr>
          <w:sz w:val="28"/>
        </w:rPr>
        <w:t>тот</w:t>
      </w:r>
      <w:r>
        <w:rPr>
          <w:spacing w:val="-8"/>
          <w:sz w:val="28"/>
        </w:rPr>
        <w:t xml:space="preserve"> </w:t>
      </w:r>
      <w:r>
        <w:rPr>
          <w:sz w:val="28"/>
        </w:rPr>
        <w:t>же</w:t>
      </w:r>
      <w:r>
        <w:rPr>
          <w:spacing w:val="-9"/>
          <w:sz w:val="28"/>
        </w:rPr>
        <w:t xml:space="preserve"> </w:t>
      </w:r>
      <w:r>
        <w:rPr>
          <w:sz w:val="28"/>
        </w:rPr>
        <w:t>суффикс,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слове</w:t>
      </w:r>
      <w:r>
        <w:rPr>
          <w:spacing w:val="-9"/>
          <w:sz w:val="28"/>
        </w:rPr>
        <w:t xml:space="preserve"> </w:t>
      </w:r>
      <w:r>
        <w:rPr>
          <w:sz w:val="28"/>
        </w:rPr>
        <w:t>подоконник.</w:t>
      </w:r>
    </w:p>
    <w:p w14:paraId="4210D419">
      <w:pPr>
        <w:pStyle w:val="7"/>
        <w:numPr>
          <w:ilvl w:val="0"/>
          <w:numId w:val="1"/>
        </w:numPr>
        <w:tabs>
          <w:tab w:val="left" w:pos="1164"/>
        </w:tabs>
        <w:spacing w:before="161" w:after="0" w:line="360" w:lineRule="auto"/>
        <w:ind w:left="860" w:right="1298" w:firstLine="0"/>
        <w:jc w:val="left"/>
        <w:rPr>
          <w:sz w:val="28"/>
        </w:rPr>
      </w:pP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3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13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3"/>
          <w:sz w:val="28"/>
        </w:rPr>
        <w:t xml:space="preserve"> </w:t>
      </w:r>
      <w:r>
        <w:rPr>
          <w:sz w:val="28"/>
        </w:rPr>
        <w:t>этим</w:t>
      </w:r>
      <w:r>
        <w:rPr>
          <w:spacing w:val="-13"/>
          <w:sz w:val="28"/>
        </w:rPr>
        <w:t xml:space="preserve"> </w:t>
      </w:r>
      <w:r>
        <w:rPr>
          <w:sz w:val="28"/>
        </w:rPr>
        <w:t>словом</w:t>
      </w:r>
      <w:r>
        <w:rPr>
          <w:spacing w:val="-12"/>
          <w:sz w:val="28"/>
        </w:rPr>
        <w:t xml:space="preserve"> </w:t>
      </w:r>
      <w:r>
        <w:rPr>
          <w:sz w:val="28"/>
        </w:rPr>
        <w:t>называют</w:t>
      </w:r>
      <w:r>
        <w:rPr>
          <w:spacing w:val="-13"/>
          <w:sz w:val="28"/>
        </w:rPr>
        <w:t xml:space="preserve"> </w:t>
      </w:r>
      <w:r>
        <w:rPr>
          <w:sz w:val="28"/>
        </w:rPr>
        <w:t>крупную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морскую</w:t>
      </w:r>
      <w:r>
        <w:rPr>
          <w:spacing w:val="-2"/>
          <w:sz w:val="28"/>
        </w:rPr>
        <w:t xml:space="preserve"> </w:t>
      </w:r>
      <w:r>
        <w:rPr>
          <w:sz w:val="28"/>
        </w:rPr>
        <w:t>птицу.</w:t>
      </w:r>
    </w:p>
    <w:p w14:paraId="0D0CA71C">
      <w:pPr>
        <w:spacing w:before="242"/>
        <w:ind w:left="500" w:right="0" w:firstLine="0"/>
        <w:jc w:val="left"/>
        <w:rPr>
          <w:sz w:val="28"/>
        </w:rPr>
      </w:pPr>
      <w:r>
        <w:rPr>
          <w:b/>
          <w:sz w:val="28"/>
        </w:rPr>
        <w:t>Модель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ответа: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буревестник</w:t>
      </w:r>
    </w:p>
    <w:p w14:paraId="35ACE3BC">
      <w:pPr>
        <w:pStyle w:val="5"/>
        <w:spacing w:before="242"/>
        <w:ind w:left="500" w:right="239"/>
      </w:pPr>
      <w:r>
        <w:t xml:space="preserve">Слово буревестник образовано путём сложения основ слов </w:t>
      </w:r>
      <w:r>
        <w:rPr>
          <w:b/>
        </w:rPr>
        <w:t xml:space="preserve">буря </w:t>
      </w:r>
      <w:r>
        <w:t>(в</w:t>
      </w:r>
      <w:r>
        <w:rPr>
          <w:spacing w:val="1"/>
        </w:rPr>
        <w:t xml:space="preserve"> </w:t>
      </w:r>
      <w:r>
        <w:t>стихотворении А.С. Пушкина «Буря мглою небо кроет, / вихри снежные</w:t>
      </w:r>
      <w:r>
        <w:rPr>
          <w:spacing w:val="1"/>
        </w:rPr>
        <w:t xml:space="preserve"> </w:t>
      </w:r>
      <w:r>
        <w:t xml:space="preserve">крутя…») и </w:t>
      </w:r>
      <w:r>
        <w:rPr>
          <w:b/>
        </w:rPr>
        <w:t xml:space="preserve">весть </w:t>
      </w:r>
      <w:r>
        <w:t>(по В.И. Далю «сведение, уведомление или сообщение</w:t>
      </w:r>
      <w:r>
        <w:rPr>
          <w:spacing w:val="1"/>
        </w:rPr>
        <w:t xml:space="preserve"> </w:t>
      </w:r>
      <w:r>
        <w:t xml:space="preserve">сведения; молва, слух») с помощью суффикса </w:t>
      </w:r>
      <w:r>
        <w:rPr>
          <w:b/>
        </w:rPr>
        <w:t xml:space="preserve">-ник- </w:t>
      </w:r>
      <w:r>
        <w:t>(как в слове</w:t>
      </w:r>
      <w:r>
        <w:rPr>
          <w:spacing w:val="1"/>
        </w:rPr>
        <w:t xml:space="preserve"> </w:t>
      </w:r>
      <w:r>
        <w:t>подоконник),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современном</w:t>
      </w:r>
      <w:r>
        <w:rPr>
          <w:spacing w:val="-15"/>
        </w:rPr>
        <w:t xml:space="preserve"> </w:t>
      </w:r>
      <w:r>
        <w:t>русском</w:t>
      </w:r>
      <w:r>
        <w:rPr>
          <w:spacing w:val="-15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rPr>
          <w:b/>
        </w:rPr>
        <w:t>буревестник</w:t>
      </w:r>
      <w:r>
        <w:rPr>
          <w:b/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крупная</w:t>
      </w:r>
      <w:r>
        <w:rPr>
          <w:spacing w:val="-15"/>
        </w:rPr>
        <w:t xml:space="preserve"> </w:t>
      </w:r>
      <w:r>
        <w:t>морская</w:t>
      </w:r>
      <w:r>
        <w:rPr>
          <w:spacing w:val="-67"/>
        </w:rPr>
        <w:t xml:space="preserve"> </w:t>
      </w:r>
      <w:r>
        <w:t>водоплавающая птица с крючковатым клювом, с узкими и длинными</w:t>
      </w:r>
      <w:r>
        <w:rPr>
          <w:spacing w:val="1"/>
        </w:rPr>
        <w:t xml:space="preserve"> </w:t>
      </w:r>
      <w:r>
        <w:t>крыльями.</w:t>
      </w:r>
    </w:p>
    <w:p w14:paraId="1DB9F8A7">
      <w:pPr>
        <w:spacing w:before="242"/>
        <w:ind w:left="500" w:right="0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</w:t>
      </w:r>
      <w:r>
        <w:rPr>
          <w:spacing w:val="59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</w:p>
    <w:p w14:paraId="7433321A">
      <w:pPr>
        <w:pStyle w:val="2"/>
        <w:spacing w:before="47"/>
        <w:ind w:left="500"/>
      </w:pPr>
      <w:r>
        <w:t>Всего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</w:p>
    <w:p w14:paraId="3E8455BC">
      <w:pPr>
        <w:pStyle w:val="5"/>
        <w:spacing w:before="1"/>
        <w:rPr>
          <w:b/>
          <w:sz w:val="32"/>
        </w:rPr>
      </w:pPr>
    </w:p>
    <w:p w14:paraId="683390F2">
      <w:pPr>
        <w:spacing w:before="1"/>
        <w:ind w:left="50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</w:t>
      </w:r>
    </w:p>
    <w:p w14:paraId="54206FB0">
      <w:pPr>
        <w:spacing w:before="130" w:line="360" w:lineRule="auto"/>
        <w:ind w:left="320" w:right="0" w:firstLine="0"/>
        <w:jc w:val="left"/>
        <w:rPr>
          <w:b/>
          <w:sz w:val="28"/>
        </w:rPr>
      </w:pPr>
      <w:r>
        <w:rPr>
          <w:sz w:val="28"/>
        </w:rPr>
        <w:t>Известно, что глагол неопределенной формы может в предложении быть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различными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членами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предложения.</w:t>
      </w:r>
      <w:r>
        <w:rPr>
          <w:spacing w:val="-16"/>
          <w:sz w:val="28"/>
        </w:rPr>
        <w:t xml:space="preserve"> </w:t>
      </w:r>
      <w:r>
        <w:rPr>
          <w:b/>
          <w:sz w:val="28"/>
        </w:rPr>
        <w:t>Укажите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предложения,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инфинитив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выполняет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функцию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обстоятельства.</w:t>
      </w:r>
    </w:p>
    <w:p w14:paraId="4CFEDFD7">
      <w:pPr>
        <w:pStyle w:val="7"/>
        <w:numPr>
          <w:ilvl w:val="0"/>
          <w:numId w:val="2"/>
        </w:numPr>
        <w:tabs>
          <w:tab w:val="left" w:pos="600"/>
        </w:tabs>
        <w:spacing w:before="48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Дрессировщик</w:t>
      </w:r>
      <w:r>
        <w:rPr>
          <w:spacing w:val="-9"/>
          <w:sz w:val="28"/>
        </w:rPr>
        <w:t xml:space="preserve"> </w:t>
      </w:r>
      <w:r>
        <w:rPr>
          <w:sz w:val="28"/>
        </w:rPr>
        <w:t>научил</w:t>
      </w:r>
      <w:r>
        <w:rPr>
          <w:spacing w:val="-9"/>
          <w:sz w:val="28"/>
        </w:rPr>
        <w:t xml:space="preserve"> </w:t>
      </w:r>
      <w:r>
        <w:rPr>
          <w:sz w:val="28"/>
        </w:rPr>
        <w:t>тигра</w:t>
      </w:r>
      <w:r>
        <w:rPr>
          <w:spacing w:val="-8"/>
          <w:sz w:val="28"/>
        </w:rPr>
        <w:t xml:space="preserve"> </w:t>
      </w:r>
      <w:r>
        <w:rPr>
          <w:sz w:val="28"/>
        </w:rPr>
        <w:t>прыгать</w:t>
      </w:r>
      <w:r>
        <w:rPr>
          <w:spacing w:val="-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8"/>
          <w:sz w:val="28"/>
        </w:rPr>
        <w:t xml:space="preserve"> </w:t>
      </w:r>
      <w:r>
        <w:rPr>
          <w:sz w:val="28"/>
        </w:rPr>
        <w:t>обруч.</w:t>
      </w:r>
    </w:p>
    <w:p w14:paraId="037E4B8E">
      <w:pPr>
        <w:pStyle w:val="7"/>
        <w:numPr>
          <w:ilvl w:val="0"/>
          <w:numId w:val="2"/>
        </w:numPr>
        <w:tabs>
          <w:tab w:val="left" w:pos="600"/>
        </w:tabs>
        <w:spacing w:before="96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Мне</w:t>
      </w:r>
      <w:r>
        <w:rPr>
          <w:spacing w:val="-13"/>
          <w:sz w:val="28"/>
        </w:rPr>
        <w:t xml:space="preserve"> </w:t>
      </w:r>
      <w:r>
        <w:rPr>
          <w:sz w:val="28"/>
        </w:rPr>
        <w:t>захотелось</w:t>
      </w:r>
      <w:r>
        <w:rPr>
          <w:spacing w:val="-13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13"/>
          <w:sz w:val="28"/>
        </w:rPr>
        <w:t xml:space="preserve"> </w:t>
      </w:r>
      <w:r>
        <w:rPr>
          <w:sz w:val="28"/>
        </w:rPr>
        <w:t>уехать.</w:t>
      </w:r>
    </w:p>
    <w:p w14:paraId="79EBA9E8">
      <w:pPr>
        <w:pStyle w:val="7"/>
        <w:numPr>
          <w:ilvl w:val="0"/>
          <w:numId w:val="2"/>
        </w:numPr>
        <w:tabs>
          <w:tab w:val="left" w:pos="600"/>
        </w:tabs>
        <w:spacing w:before="96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Митингующие</w:t>
      </w:r>
      <w:r>
        <w:rPr>
          <w:spacing w:val="-14"/>
          <w:sz w:val="28"/>
        </w:rPr>
        <w:t xml:space="preserve"> </w:t>
      </w:r>
      <w:r>
        <w:rPr>
          <w:sz w:val="28"/>
        </w:rPr>
        <w:t>выступили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требованием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увеличить</w:t>
      </w:r>
      <w:r>
        <w:rPr>
          <w:spacing w:val="-13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4"/>
          <w:sz w:val="28"/>
        </w:rPr>
        <w:t xml:space="preserve"> </w:t>
      </w:r>
      <w:r>
        <w:rPr>
          <w:sz w:val="28"/>
        </w:rPr>
        <w:t>плату.</w:t>
      </w:r>
    </w:p>
    <w:p w14:paraId="00A4CAB1">
      <w:pPr>
        <w:pStyle w:val="7"/>
        <w:numPr>
          <w:ilvl w:val="0"/>
          <w:numId w:val="2"/>
        </w:numPr>
        <w:tabs>
          <w:tab w:val="left" w:pos="600"/>
        </w:tabs>
        <w:spacing w:before="97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Я</w:t>
      </w:r>
      <w:r>
        <w:rPr>
          <w:spacing w:val="-10"/>
          <w:sz w:val="28"/>
        </w:rPr>
        <w:t xml:space="preserve"> </w:t>
      </w:r>
      <w:r>
        <w:rPr>
          <w:sz w:val="28"/>
        </w:rPr>
        <w:t>пришел</w:t>
      </w:r>
      <w:r>
        <w:rPr>
          <w:spacing w:val="-10"/>
          <w:sz w:val="28"/>
        </w:rPr>
        <w:t xml:space="preserve"> </w:t>
      </w:r>
      <w:r>
        <w:rPr>
          <w:sz w:val="28"/>
        </w:rPr>
        <w:t>поблагодарить</w:t>
      </w:r>
      <w:r>
        <w:rPr>
          <w:spacing w:val="-10"/>
          <w:sz w:val="28"/>
        </w:rPr>
        <w:t xml:space="preserve"> </w:t>
      </w:r>
      <w:r>
        <w:rPr>
          <w:sz w:val="28"/>
        </w:rPr>
        <w:t>вас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помощь.</w:t>
      </w:r>
    </w:p>
    <w:p w14:paraId="26879921">
      <w:pPr>
        <w:pStyle w:val="7"/>
        <w:numPr>
          <w:ilvl w:val="0"/>
          <w:numId w:val="2"/>
        </w:numPr>
        <w:tabs>
          <w:tab w:val="left" w:pos="600"/>
        </w:tabs>
        <w:spacing w:before="96" w:after="0" w:line="276" w:lineRule="auto"/>
        <w:ind w:left="320" w:right="698" w:firstLine="0"/>
        <w:jc w:val="left"/>
        <w:rPr>
          <w:sz w:val="28"/>
        </w:rPr>
      </w:pPr>
      <w:r>
        <w:rPr>
          <w:sz w:val="28"/>
        </w:rPr>
        <w:t>Попытка</w:t>
      </w:r>
      <w:r>
        <w:rPr>
          <w:spacing w:val="-9"/>
          <w:sz w:val="28"/>
        </w:rPr>
        <w:t xml:space="preserve"> </w:t>
      </w:r>
      <w:r>
        <w:rPr>
          <w:sz w:val="28"/>
        </w:rPr>
        <w:t>подготовиться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два</w:t>
      </w:r>
      <w:r>
        <w:rPr>
          <w:spacing w:val="-8"/>
          <w:sz w:val="28"/>
        </w:rPr>
        <w:t xml:space="preserve"> </w:t>
      </w:r>
      <w:r>
        <w:rPr>
          <w:sz w:val="28"/>
        </w:rPr>
        <w:t>дня</w:t>
      </w:r>
      <w:r>
        <w:rPr>
          <w:spacing w:val="-8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принесла.</w:t>
      </w:r>
      <w:r>
        <w:rPr>
          <w:spacing w:val="-8"/>
          <w:sz w:val="28"/>
        </w:rPr>
        <w:t xml:space="preserve"> </w:t>
      </w:r>
      <w:r>
        <w:rPr>
          <w:sz w:val="28"/>
        </w:rPr>
        <w:t>6.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попросили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2"/>
          <w:sz w:val="28"/>
        </w:rPr>
        <w:t xml:space="preserve"> </w:t>
      </w:r>
      <w:r>
        <w:rPr>
          <w:sz w:val="28"/>
        </w:rPr>
        <w:t>однокласснику.</w:t>
      </w:r>
    </w:p>
    <w:p w14:paraId="5CCFA6BF">
      <w:pPr>
        <w:pStyle w:val="7"/>
        <w:numPr>
          <w:ilvl w:val="0"/>
          <w:numId w:val="3"/>
        </w:numPr>
        <w:tabs>
          <w:tab w:val="left" w:pos="600"/>
        </w:tabs>
        <w:spacing w:before="48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Пообещав</w:t>
      </w:r>
      <w:r>
        <w:rPr>
          <w:spacing w:val="-6"/>
          <w:sz w:val="28"/>
        </w:rPr>
        <w:t xml:space="preserve"> </w:t>
      </w:r>
      <w:r>
        <w:rPr>
          <w:sz w:val="28"/>
        </w:rPr>
        <w:t>вернуться</w:t>
      </w:r>
      <w:r>
        <w:rPr>
          <w:spacing w:val="-5"/>
          <w:sz w:val="28"/>
        </w:rPr>
        <w:t xml:space="preserve"> </w:t>
      </w:r>
      <w:r>
        <w:rPr>
          <w:sz w:val="28"/>
        </w:rPr>
        <w:t>через</w:t>
      </w:r>
      <w:r>
        <w:rPr>
          <w:spacing w:val="-5"/>
          <w:sz w:val="28"/>
        </w:rPr>
        <w:t xml:space="preserve"> </w:t>
      </w:r>
      <w:r>
        <w:rPr>
          <w:sz w:val="28"/>
        </w:rPr>
        <w:t>пару</w:t>
      </w:r>
      <w:r>
        <w:rPr>
          <w:spacing w:val="-5"/>
          <w:sz w:val="28"/>
        </w:rPr>
        <w:t xml:space="preserve"> </w:t>
      </w:r>
      <w:r>
        <w:rPr>
          <w:sz w:val="28"/>
        </w:rPr>
        <w:t>часов,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5"/>
          <w:sz w:val="28"/>
        </w:rPr>
        <w:t xml:space="preserve"> </w:t>
      </w:r>
      <w:r>
        <w:rPr>
          <w:sz w:val="28"/>
        </w:rPr>
        <w:t>пропал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целый</w:t>
      </w:r>
      <w:r>
        <w:rPr>
          <w:spacing w:val="-5"/>
          <w:sz w:val="28"/>
        </w:rPr>
        <w:t xml:space="preserve"> </w:t>
      </w:r>
      <w:r>
        <w:rPr>
          <w:sz w:val="28"/>
        </w:rPr>
        <w:t>день.</w:t>
      </w:r>
    </w:p>
    <w:p w14:paraId="11421FE5">
      <w:pPr>
        <w:pStyle w:val="7"/>
        <w:numPr>
          <w:ilvl w:val="0"/>
          <w:numId w:val="3"/>
        </w:numPr>
        <w:tabs>
          <w:tab w:val="left" w:pos="600"/>
        </w:tabs>
        <w:spacing w:before="96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Они</w:t>
      </w:r>
      <w:r>
        <w:rPr>
          <w:spacing w:val="-15"/>
          <w:sz w:val="28"/>
        </w:rPr>
        <w:t xml:space="preserve"> </w:t>
      </w:r>
      <w:r>
        <w:rPr>
          <w:sz w:val="28"/>
        </w:rPr>
        <w:t>отправились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14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15"/>
          <w:sz w:val="28"/>
        </w:rPr>
        <w:t xml:space="preserve"> </w:t>
      </w:r>
      <w:r>
        <w:rPr>
          <w:sz w:val="28"/>
        </w:rPr>
        <w:t>чего-нибудь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ужину.</w:t>
      </w:r>
    </w:p>
    <w:p w14:paraId="7AD3890C">
      <w:pPr>
        <w:pStyle w:val="2"/>
        <w:spacing w:before="96"/>
      </w:pPr>
      <w:r>
        <w:t>Модель</w:t>
      </w:r>
      <w:r>
        <w:rPr>
          <w:spacing w:val="-11"/>
        </w:rPr>
        <w:t xml:space="preserve"> </w:t>
      </w:r>
      <w:r>
        <w:t>ответа:</w:t>
      </w:r>
      <w:r>
        <w:rPr>
          <w:spacing w:val="-10"/>
        </w:rPr>
        <w:t xml:space="preserve"> </w:t>
      </w:r>
      <w:r>
        <w:t>предложения</w:t>
      </w:r>
      <w:r>
        <w:rPr>
          <w:spacing w:val="-10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4,7,8</w:t>
      </w:r>
    </w:p>
    <w:p w14:paraId="3DC460BC">
      <w:pPr>
        <w:spacing w:before="209" w:line="360" w:lineRule="auto"/>
        <w:ind w:left="320" w:right="816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8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55"/>
          <w:sz w:val="28"/>
        </w:rPr>
        <w:t xml:space="preserve"> </w:t>
      </w:r>
      <w:r>
        <w:rPr>
          <w:sz w:val="28"/>
        </w:rPr>
        <w:t>1</w:t>
      </w:r>
      <w:r>
        <w:rPr>
          <w:spacing w:val="-67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14:paraId="0E6102FE">
      <w:pPr>
        <w:spacing w:after="0" w:line="360" w:lineRule="auto"/>
        <w:jc w:val="left"/>
        <w:rPr>
          <w:sz w:val="28"/>
        </w:rPr>
        <w:sectPr>
          <w:pgSz w:w="11920" w:h="16840"/>
          <w:pgMar w:top="1320" w:right="1000" w:bottom="580" w:left="940" w:header="0" w:footer="399" w:gutter="0"/>
          <w:cols w:space="720" w:num="1"/>
        </w:sectPr>
      </w:pPr>
    </w:p>
    <w:p w14:paraId="488765DA">
      <w:pPr>
        <w:pStyle w:val="5"/>
        <w:spacing w:before="7"/>
        <w:rPr>
          <w:sz w:val="18"/>
        </w:rPr>
      </w:pPr>
    </w:p>
    <w:p w14:paraId="6D3BDB2B">
      <w:pPr>
        <w:pStyle w:val="2"/>
        <w:spacing w:before="89"/>
        <w:ind w:left="500"/>
      </w:pPr>
      <w:r>
        <w:t>Задание</w:t>
      </w:r>
      <w:r>
        <w:rPr>
          <w:spacing w:val="-4"/>
        </w:rPr>
        <w:t xml:space="preserve"> </w:t>
      </w:r>
      <w:r>
        <w:t>7</w:t>
      </w:r>
    </w:p>
    <w:p w14:paraId="68EBF66E">
      <w:pPr>
        <w:pStyle w:val="5"/>
        <w:spacing w:before="130" w:line="360" w:lineRule="auto"/>
        <w:ind w:left="320"/>
        <w:rPr>
          <w:b/>
        </w:rPr>
      </w:pPr>
      <w:r>
        <w:t>Известно, что глагол неопределенной формы может в предложении быть</w:t>
      </w:r>
      <w:r>
        <w:rPr>
          <w:spacing w:val="1"/>
        </w:rPr>
        <w:t xml:space="preserve"> </w:t>
      </w:r>
      <w:r>
        <w:rPr>
          <w:spacing w:val="-1"/>
        </w:rPr>
        <w:t>различными</w:t>
      </w:r>
      <w:r>
        <w:rPr>
          <w:spacing w:val="-17"/>
        </w:rPr>
        <w:t xml:space="preserve"> </w:t>
      </w:r>
      <w:r>
        <w:rPr>
          <w:spacing w:val="-1"/>
        </w:rPr>
        <w:t>членами</w:t>
      </w:r>
      <w:r>
        <w:rPr>
          <w:spacing w:val="-16"/>
        </w:rPr>
        <w:t xml:space="preserve"> </w:t>
      </w:r>
      <w:r>
        <w:t>предложения.</w:t>
      </w:r>
      <w:r>
        <w:rPr>
          <w:spacing w:val="-16"/>
        </w:rPr>
        <w:t xml:space="preserve"> </w:t>
      </w:r>
      <w:r>
        <w:t>Укажите</w:t>
      </w:r>
      <w:r>
        <w:rPr>
          <w:spacing w:val="-17"/>
        </w:rPr>
        <w:t xml:space="preserve"> </w:t>
      </w:r>
      <w:r>
        <w:t>предложения,</w:t>
      </w:r>
      <w:r>
        <w:rPr>
          <w:spacing w:val="-16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инфинитив</w:t>
      </w:r>
      <w:r>
        <w:rPr>
          <w:spacing w:val="-67"/>
        </w:rPr>
        <w:t xml:space="preserve"> </w:t>
      </w:r>
      <w:r>
        <w:t>выполняет</w:t>
      </w:r>
      <w:r>
        <w:rPr>
          <w:spacing w:val="-2"/>
        </w:rPr>
        <w:t xml:space="preserve"> </w:t>
      </w:r>
      <w:r>
        <w:t>функцию</w:t>
      </w:r>
      <w:r>
        <w:rPr>
          <w:spacing w:val="-2"/>
        </w:rPr>
        <w:t xml:space="preserve"> </w:t>
      </w:r>
      <w:r>
        <w:rPr>
          <w:b/>
        </w:rPr>
        <w:t>дополнения.</w:t>
      </w:r>
    </w:p>
    <w:p w14:paraId="12F9D927">
      <w:pPr>
        <w:pStyle w:val="7"/>
        <w:numPr>
          <w:ilvl w:val="1"/>
          <w:numId w:val="3"/>
        </w:numPr>
        <w:tabs>
          <w:tab w:val="left" w:pos="1500"/>
        </w:tabs>
        <w:spacing w:before="48" w:after="0" w:line="240" w:lineRule="auto"/>
        <w:ind w:left="1499" w:right="0" w:hanging="280"/>
        <w:jc w:val="left"/>
        <w:rPr>
          <w:sz w:val="28"/>
        </w:rPr>
      </w:pPr>
      <w:r>
        <w:rPr>
          <w:sz w:val="28"/>
        </w:rPr>
        <w:t>Дрессировщик</w:t>
      </w:r>
      <w:r>
        <w:rPr>
          <w:spacing w:val="-9"/>
          <w:sz w:val="28"/>
        </w:rPr>
        <w:t xml:space="preserve"> </w:t>
      </w:r>
      <w:r>
        <w:rPr>
          <w:sz w:val="28"/>
        </w:rPr>
        <w:t>научил</w:t>
      </w:r>
      <w:r>
        <w:rPr>
          <w:spacing w:val="-9"/>
          <w:sz w:val="28"/>
        </w:rPr>
        <w:t xml:space="preserve"> </w:t>
      </w:r>
      <w:r>
        <w:rPr>
          <w:sz w:val="28"/>
        </w:rPr>
        <w:t>тигра</w:t>
      </w:r>
      <w:r>
        <w:rPr>
          <w:spacing w:val="-8"/>
          <w:sz w:val="28"/>
        </w:rPr>
        <w:t xml:space="preserve"> </w:t>
      </w:r>
      <w:r>
        <w:rPr>
          <w:sz w:val="28"/>
        </w:rPr>
        <w:t>прыгать</w:t>
      </w:r>
      <w:r>
        <w:rPr>
          <w:spacing w:val="-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8"/>
          <w:sz w:val="28"/>
        </w:rPr>
        <w:t xml:space="preserve"> </w:t>
      </w:r>
      <w:r>
        <w:rPr>
          <w:sz w:val="28"/>
        </w:rPr>
        <w:t>обруч.</w:t>
      </w:r>
    </w:p>
    <w:p w14:paraId="5911CEF4">
      <w:pPr>
        <w:pStyle w:val="7"/>
        <w:numPr>
          <w:ilvl w:val="1"/>
          <w:numId w:val="3"/>
        </w:numPr>
        <w:tabs>
          <w:tab w:val="left" w:pos="1500"/>
        </w:tabs>
        <w:spacing w:before="96" w:after="0" w:line="240" w:lineRule="auto"/>
        <w:ind w:left="1499" w:right="0" w:hanging="280"/>
        <w:jc w:val="left"/>
        <w:rPr>
          <w:sz w:val="28"/>
        </w:rPr>
      </w:pPr>
      <w:r>
        <w:rPr>
          <w:sz w:val="28"/>
        </w:rPr>
        <w:t>Мне</w:t>
      </w:r>
      <w:r>
        <w:rPr>
          <w:spacing w:val="-13"/>
          <w:sz w:val="28"/>
        </w:rPr>
        <w:t xml:space="preserve"> </w:t>
      </w:r>
      <w:r>
        <w:rPr>
          <w:sz w:val="28"/>
        </w:rPr>
        <w:t>захотелось</w:t>
      </w:r>
      <w:r>
        <w:rPr>
          <w:spacing w:val="-13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13"/>
          <w:sz w:val="28"/>
        </w:rPr>
        <w:t xml:space="preserve"> </w:t>
      </w:r>
      <w:r>
        <w:rPr>
          <w:sz w:val="28"/>
        </w:rPr>
        <w:t>уехать.</w:t>
      </w:r>
    </w:p>
    <w:p w14:paraId="71266B7D">
      <w:pPr>
        <w:pStyle w:val="7"/>
        <w:numPr>
          <w:ilvl w:val="1"/>
          <w:numId w:val="3"/>
        </w:numPr>
        <w:tabs>
          <w:tab w:val="left" w:pos="1500"/>
        </w:tabs>
        <w:spacing w:before="96" w:after="0" w:line="276" w:lineRule="auto"/>
        <w:ind w:left="1220" w:right="791" w:firstLine="0"/>
        <w:jc w:val="left"/>
        <w:rPr>
          <w:sz w:val="28"/>
        </w:rPr>
      </w:pPr>
      <w:r>
        <w:rPr>
          <w:sz w:val="28"/>
        </w:rPr>
        <w:t>Митингующие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выступили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увеличить</w:t>
      </w:r>
      <w:r>
        <w:rPr>
          <w:spacing w:val="-10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плату.</w:t>
      </w:r>
    </w:p>
    <w:p w14:paraId="27FFEF94">
      <w:pPr>
        <w:pStyle w:val="7"/>
        <w:numPr>
          <w:ilvl w:val="1"/>
          <w:numId w:val="3"/>
        </w:numPr>
        <w:tabs>
          <w:tab w:val="left" w:pos="1500"/>
        </w:tabs>
        <w:spacing w:before="48" w:after="0" w:line="240" w:lineRule="auto"/>
        <w:ind w:left="1499" w:right="0" w:hanging="280"/>
        <w:jc w:val="left"/>
        <w:rPr>
          <w:sz w:val="28"/>
        </w:rPr>
      </w:pPr>
      <w:r>
        <w:rPr>
          <w:sz w:val="28"/>
        </w:rPr>
        <w:t>Я</w:t>
      </w:r>
      <w:r>
        <w:rPr>
          <w:spacing w:val="-10"/>
          <w:sz w:val="28"/>
        </w:rPr>
        <w:t xml:space="preserve"> </w:t>
      </w:r>
      <w:r>
        <w:rPr>
          <w:sz w:val="28"/>
        </w:rPr>
        <w:t>пришел</w:t>
      </w:r>
      <w:r>
        <w:rPr>
          <w:spacing w:val="-10"/>
          <w:sz w:val="28"/>
        </w:rPr>
        <w:t xml:space="preserve"> </w:t>
      </w:r>
      <w:r>
        <w:rPr>
          <w:sz w:val="28"/>
        </w:rPr>
        <w:t>поблагодарить</w:t>
      </w:r>
      <w:r>
        <w:rPr>
          <w:spacing w:val="-10"/>
          <w:sz w:val="28"/>
        </w:rPr>
        <w:t xml:space="preserve"> </w:t>
      </w:r>
      <w:r>
        <w:rPr>
          <w:sz w:val="28"/>
        </w:rPr>
        <w:t>вас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помощь.</w:t>
      </w:r>
    </w:p>
    <w:p w14:paraId="58C4A77E">
      <w:pPr>
        <w:pStyle w:val="7"/>
        <w:numPr>
          <w:ilvl w:val="1"/>
          <w:numId w:val="3"/>
        </w:numPr>
        <w:tabs>
          <w:tab w:val="left" w:pos="1500"/>
        </w:tabs>
        <w:spacing w:before="97" w:after="0" w:line="240" w:lineRule="auto"/>
        <w:ind w:left="1499" w:right="0" w:hanging="280"/>
        <w:jc w:val="left"/>
        <w:rPr>
          <w:sz w:val="28"/>
        </w:rPr>
      </w:pPr>
      <w:r>
        <w:rPr>
          <w:sz w:val="28"/>
        </w:rPr>
        <w:t>Попытка</w:t>
      </w:r>
      <w:r>
        <w:rPr>
          <w:spacing w:val="-9"/>
          <w:sz w:val="28"/>
        </w:rPr>
        <w:t xml:space="preserve"> </w:t>
      </w:r>
      <w:r>
        <w:rPr>
          <w:sz w:val="28"/>
        </w:rPr>
        <w:t>подготовиться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два</w:t>
      </w:r>
      <w:r>
        <w:rPr>
          <w:spacing w:val="-8"/>
          <w:sz w:val="28"/>
        </w:rPr>
        <w:t xml:space="preserve"> </w:t>
      </w:r>
      <w:r>
        <w:rPr>
          <w:sz w:val="28"/>
        </w:rPr>
        <w:t>дня</w:t>
      </w:r>
      <w:r>
        <w:rPr>
          <w:spacing w:val="-9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принесла.</w:t>
      </w:r>
    </w:p>
    <w:p w14:paraId="057A98C5">
      <w:pPr>
        <w:pStyle w:val="7"/>
        <w:numPr>
          <w:ilvl w:val="1"/>
          <w:numId w:val="3"/>
        </w:numPr>
        <w:tabs>
          <w:tab w:val="left" w:pos="1500"/>
        </w:tabs>
        <w:spacing w:before="48" w:after="0" w:line="240" w:lineRule="auto"/>
        <w:ind w:left="1499" w:right="0" w:hanging="280"/>
        <w:jc w:val="left"/>
        <w:rPr>
          <w:sz w:val="28"/>
        </w:rPr>
      </w:pPr>
      <w:r>
        <w:rPr>
          <w:spacing w:val="-1"/>
          <w:sz w:val="28"/>
        </w:rPr>
        <w:t>Его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попросили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помочь</w:t>
      </w:r>
      <w:r>
        <w:rPr>
          <w:spacing w:val="-15"/>
          <w:sz w:val="28"/>
        </w:rPr>
        <w:t xml:space="preserve"> </w:t>
      </w:r>
      <w:r>
        <w:rPr>
          <w:sz w:val="28"/>
        </w:rPr>
        <w:t>однокласснику.</w:t>
      </w:r>
    </w:p>
    <w:p w14:paraId="78C30BB1">
      <w:pPr>
        <w:pStyle w:val="7"/>
        <w:numPr>
          <w:ilvl w:val="1"/>
          <w:numId w:val="3"/>
        </w:numPr>
        <w:tabs>
          <w:tab w:val="left" w:pos="1500"/>
        </w:tabs>
        <w:spacing w:before="96" w:after="0" w:line="240" w:lineRule="auto"/>
        <w:ind w:left="1499" w:right="0" w:hanging="280"/>
        <w:jc w:val="left"/>
        <w:rPr>
          <w:sz w:val="28"/>
        </w:rPr>
      </w:pPr>
      <w:r>
        <w:rPr>
          <w:sz w:val="28"/>
        </w:rPr>
        <w:t>Пообещав</w:t>
      </w:r>
      <w:r>
        <w:rPr>
          <w:spacing w:val="-6"/>
          <w:sz w:val="28"/>
        </w:rPr>
        <w:t xml:space="preserve"> </w:t>
      </w:r>
      <w:r>
        <w:rPr>
          <w:sz w:val="28"/>
        </w:rPr>
        <w:t>вернуться</w:t>
      </w:r>
      <w:r>
        <w:rPr>
          <w:spacing w:val="-5"/>
          <w:sz w:val="28"/>
        </w:rPr>
        <w:t xml:space="preserve"> </w:t>
      </w:r>
      <w:r>
        <w:rPr>
          <w:sz w:val="28"/>
        </w:rPr>
        <w:t>через</w:t>
      </w:r>
      <w:r>
        <w:rPr>
          <w:spacing w:val="-5"/>
          <w:sz w:val="28"/>
        </w:rPr>
        <w:t xml:space="preserve"> </w:t>
      </w:r>
      <w:r>
        <w:rPr>
          <w:sz w:val="28"/>
        </w:rPr>
        <w:t>пару</w:t>
      </w:r>
      <w:r>
        <w:rPr>
          <w:spacing w:val="-5"/>
          <w:sz w:val="28"/>
        </w:rPr>
        <w:t xml:space="preserve"> </w:t>
      </w:r>
      <w:r>
        <w:rPr>
          <w:sz w:val="28"/>
        </w:rPr>
        <w:t>часов,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5"/>
          <w:sz w:val="28"/>
        </w:rPr>
        <w:t xml:space="preserve"> </w:t>
      </w:r>
      <w:r>
        <w:rPr>
          <w:sz w:val="28"/>
        </w:rPr>
        <w:t>пропал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целый</w:t>
      </w:r>
      <w:r>
        <w:rPr>
          <w:spacing w:val="-5"/>
          <w:sz w:val="28"/>
        </w:rPr>
        <w:t xml:space="preserve"> </w:t>
      </w:r>
      <w:r>
        <w:rPr>
          <w:sz w:val="28"/>
        </w:rPr>
        <w:t>день.</w:t>
      </w:r>
    </w:p>
    <w:p w14:paraId="284FB5D1">
      <w:pPr>
        <w:pStyle w:val="7"/>
        <w:numPr>
          <w:ilvl w:val="1"/>
          <w:numId w:val="3"/>
        </w:numPr>
        <w:tabs>
          <w:tab w:val="left" w:pos="1500"/>
        </w:tabs>
        <w:spacing w:before="96" w:after="0" w:line="240" w:lineRule="auto"/>
        <w:ind w:left="1499" w:right="0" w:hanging="280"/>
        <w:jc w:val="left"/>
        <w:rPr>
          <w:sz w:val="28"/>
        </w:rPr>
      </w:pPr>
      <w:r>
        <w:rPr>
          <w:sz w:val="28"/>
        </w:rPr>
        <w:t>Они</w:t>
      </w:r>
      <w:r>
        <w:rPr>
          <w:spacing w:val="-15"/>
          <w:sz w:val="28"/>
        </w:rPr>
        <w:t xml:space="preserve"> </w:t>
      </w:r>
      <w:r>
        <w:rPr>
          <w:sz w:val="28"/>
        </w:rPr>
        <w:t>отправились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14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15"/>
          <w:sz w:val="28"/>
        </w:rPr>
        <w:t xml:space="preserve"> </w:t>
      </w:r>
      <w:r>
        <w:rPr>
          <w:sz w:val="28"/>
        </w:rPr>
        <w:t>чего-нибудь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ужину.</w:t>
      </w:r>
    </w:p>
    <w:p w14:paraId="30F51AFE">
      <w:pPr>
        <w:pStyle w:val="2"/>
        <w:spacing w:before="97"/>
      </w:pPr>
      <w:r>
        <w:t>Модель</w:t>
      </w:r>
      <w:r>
        <w:rPr>
          <w:spacing w:val="-11"/>
        </w:rPr>
        <w:t xml:space="preserve"> </w:t>
      </w:r>
      <w:r>
        <w:t>ответа:</w:t>
      </w:r>
      <w:r>
        <w:rPr>
          <w:spacing w:val="-10"/>
        </w:rPr>
        <w:t xml:space="preserve"> </w:t>
      </w:r>
      <w:r>
        <w:t>предложения</w:t>
      </w:r>
      <w:r>
        <w:rPr>
          <w:spacing w:val="-10"/>
        </w:rPr>
        <w:t xml:space="preserve"> </w:t>
      </w:r>
      <w:r>
        <w:t>под</w:t>
      </w:r>
      <w:r>
        <w:rPr>
          <w:spacing w:val="-11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1,2,6.</w:t>
      </w:r>
    </w:p>
    <w:p w14:paraId="784FD47B">
      <w:pPr>
        <w:spacing w:before="209" w:line="360" w:lineRule="auto"/>
        <w:ind w:left="320" w:right="816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8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55"/>
          <w:sz w:val="28"/>
        </w:rPr>
        <w:t xml:space="preserve"> </w:t>
      </w:r>
      <w:r>
        <w:rPr>
          <w:sz w:val="28"/>
        </w:rPr>
        <w:t>1</w:t>
      </w:r>
      <w:r>
        <w:rPr>
          <w:spacing w:val="-67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14:paraId="7EA1195E">
      <w:pPr>
        <w:pStyle w:val="2"/>
        <w:spacing w:before="14"/>
      </w:pPr>
      <w:r>
        <w:t>Задание</w:t>
      </w:r>
      <w:r>
        <w:rPr>
          <w:spacing w:val="-4"/>
        </w:rPr>
        <w:t xml:space="preserve"> </w:t>
      </w:r>
      <w:r>
        <w:t>8</w:t>
      </w:r>
    </w:p>
    <w:p w14:paraId="64354083">
      <w:pPr>
        <w:pStyle w:val="5"/>
        <w:spacing w:before="161" w:line="360" w:lineRule="auto"/>
        <w:ind w:left="320" w:right="239"/>
      </w:pPr>
      <w:r>
        <w:t>Многие слова, активно использовавшиеся в древнерусском языке, на</w:t>
      </w:r>
      <w:r>
        <w:rPr>
          <w:spacing w:val="1"/>
        </w:rPr>
        <w:t xml:space="preserve"> </w:t>
      </w:r>
      <w:r>
        <w:t>современном этапе полностью или в отдельных значениях перешли в разряд</w:t>
      </w:r>
      <w:r>
        <w:rPr>
          <w:spacing w:val="1"/>
        </w:rPr>
        <w:t xml:space="preserve"> </w:t>
      </w:r>
      <w:r>
        <w:t>устаревших. В связи с этим бывает сложно установить верное значение слова</w:t>
      </w:r>
      <w:r>
        <w:rPr>
          <w:spacing w:val="-67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отдельных</w:t>
      </w:r>
      <w:r>
        <w:rPr>
          <w:spacing w:val="-13"/>
        </w:rPr>
        <w:t xml:space="preserve"> </w:t>
      </w:r>
      <w:r>
        <w:t>текстах.</w:t>
      </w:r>
      <w:r>
        <w:rPr>
          <w:spacing w:val="-14"/>
        </w:rPr>
        <w:t xml:space="preserve"> </w:t>
      </w:r>
      <w:r>
        <w:t>Прочитайте</w:t>
      </w:r>
      <w:r>
        <w:rPr>
          <w:spacing w:val="-13"/>
        </w:rPr>
        <w:t xml:space="preserve"> </w:t>
      </w:r>
      <w:r>
        <w:t>предложения,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которых</w:t>
      </w:r>
      <w:r>
        <w:rPr>
          <w:spacing w:val="-14"/>
        </w:rPr>
        <w:t xml:space="preserve"> </w:t>
      </w:r>
      <w:r>
        <w:t>используется</w:t>
      </w:r>
      <w:r>
        <w:rPr>
          <w:spacing w:val="-13"/>
        </w:rPr>
        <w:t xml:space="preserve"> </w:t>
      </w:r>
      <w:r>
        <w:t>слово</w:t>
      </w:r>
    </w:p>
    <w:p w14:paraId="71314DF2">
      <w:pPr>
        <w:pStyle w:val="2"/>
        <w:spacing w:line="360" w:lineRule="auto"/>
      </w:pPr>
      <w:r>
        <w:rPr>
          <w:b w:val="0"/>
        </w:rPr>
        <w:t>«баять»:</w:t>
      </w:r>
      <w:r>
        <w:rPr>
          <w:b w:val="0"/>
          <w:spacing w:val="-12"/>
        </w:rPr>
        <w:t xml:space="preserve"> </w:t>
      </w:r>
      <w:r>
        <w:t>Определите,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каком</w:t>
      </w:r>
      <w:r>
        <w:rPr>
          <w:spacing w:val="-12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слово</w:t>
      </w:r>
      <w:r>
        <w:rPr>
          <w:spacing w:val="-11"/>
        </w:rPr>
        <w:t xml:space="preserve"> </w:t>
      </w:r>
      <w:r>
        <w:t>«баять»</w:t>
      </w:r>
      <w:r>
        <w:rPr>
          <w:spacing w:val="-12"/>
        </w:rPr>
        <w:t xml:space="preserve"> </w:t>
      </w:r>
      <w:r>
        <w:t>использовалось</w:t>
      </w:r>
      <w:r>
        <w:rPr>
          <w:spacing w:val="-1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приведённых</w:t>
      </w:r>
      <w:r>
        <w:rPr>
          <w:spacing w:val="-2"/>
        </w:rPr>
        <w:t xml:space="preserve"> </w:t>
      </w:r>
      <w:r>
        <w:t>предложениях.</w:t>
      </w:r>
    </w:p>
    <w:p w14:paraId="6DC4BCE4">
      <w:pPr>
        <w:pStyle w:val="7"/>
        <w:numPr>
          <w:ilvl w:val="0"/>
          <w:numId w:val="4"/>
        </w:numPr>
        <w:tabs>
          <w:tab w:val="left" w:pos="624"/>
        </w:tabs>
        <w:spacing w:before="0" w:after="0" w:line="360" w:lineRule="auto"/>
        <w:ind w:left="320" w:right="334" w:firstLine="0"/>
        <w:jc w:val="left"/>
        <w:rPr>
          <w:sz w:val="28"/>
        </w:rPr>
      </w:pPr>
      <w:r>
        <w:rPr>
          <w:sz w:val="28"/>
        </w:rPr>
        <w:t>Тятенька</w:t>
      </w:r>
      <w:r>
        <w:rPr>
          <w:spacing w:val="-12"/>
          <w:sz w:val="28"/>
        </w:rPr>
        <w:t xml:space="preserve"> </w:t>
      </w:r>
      <w:r>
        <w:rPr>
          <w:b/>
          <w:sz w:val="28"/>
        </w:rPr>
        <w:t>бает</w:t>
      </w:r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что</w:t>
      </w:r>
      <w:r>
        <w:rPr>
          <w:spacing w:val="-12"/>
          <w:sz w:val="28"/>
        </w:rPr>
        <w:t xml:space="preserve"> </w:t>
      </w:r>
      <w:r>
        <w:rPr>
          <w:sz w:val="28"/>
        </w:rPr>
        <w:t>быть</w:t>
      </w:r>
      <w:r>
        <w:rPr>
          <w:spacing w:val="-11"/>
          <w:sz w:val="28"/>
        </w:rPr>
        <w:t xml:space="preserve"> </w:t>
      </w:r>
      <w:r>
        <w:rPr>
          <w:sz w:val="28"/>
        </w:rPr>
        <w:t>этому</w:t>
      </w:r>
      <w:r>
        <w:rPr>
          <w:spacing w:val="-12"/>
          <w:sz w:val="28"/>
        </w:rPr>
        <w:t xml:space="preserve"> </w:t>
      </w:r>
      <w:r>
        <w:rPr>
          <w:sz w:val="28"/>
        </w:rPr>
        <w:t>делу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1860</w:t>
      </w:r>
      <w:r>
        <w:rPr>
          <w:spacing w:val="-11"/>
          <w:sz w:val="28"/>
        </w:rPr>
        <w:t xml:space="preserve"> </w:t>
      </w:r>
      <w:r>
        <w:rPr>
          <w:sz w:val="28"/>
        </w:rPr>
        <w:t>году;</w:t>
      </w:r>
      <w:r>
        <w:rPr>
          <w:spacing w:val="-12"/>
          <w:sz w:val="28"/>
        </w:rPr>
        <w:t xml:space="preserve"> </w:t>
      </w:r>
      <w:r>
        <w:rPr>
          <w:sz w:val="28"/>
        </w:rPr>
        <w:t>ему,</w:t>
      </w:r>
      <w:r>
        <w:rPr>
          <w:spacing w:val="-12"/>
          <w:sz w:val="28"/>
        </w:rPr>
        <w:t xml:space="preserve"> </w:t>
      </w:r>
      <w:r>
        <w:rPr>
          <w:sz w:val="28"/>
        </w:rPr>
        <w:t>вишь,</w:t>
      </w:r>
      <w:r>
        <w:rPr>
          <w:spacing w:val="-12"/>
          <w:sz w:val="28"/>
        </w:rPr>
        <w:t xml:space="preserve"> </w:t>
      </w:r>
      <w:r>
        <w:rPr>
          <w:sz w:val="28"/>
        </w:rPr>
        <w:t>старик</w:t>
      </w:r>
      <w:r>
        <w:rPr>
          <w:spacing w:val="-11"/>
          <w:sz w:val="28"/>
        </w:rPr>
        <w:t xml:space="preserve"> </w:t>
      </w:r>
      <w:r>
        <w:rPr>
          <w:sz w:val="28"/>
        </w:rPr>
        <w:t>какой-то</w:t>
      </w:r>
      <w:r>
        <w:rPr>
          <w:spacing w:val="-67"/>
          <w:sz w:val="28"/>
        </w:rPr>
        <w:t xml:space="preserve"> </w:t>
      </w:r>
      <w:r>
        <w:rPr>
          <w:sz w:val="28"/>
        </w:rPr>
        <w:t>сказывал,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Чердынских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пустынь</w:t>
      </w:r>
      <w:r>
        <w:rPr>
          <w:spacing w:val="-2"/>
          <w:sz w:val="28"/>
        </w:rPr>
        <w:t xml:space="preserve"> </w:t>
      </w:r>
      <w:r>
        <w:rPr>
          <w:sz w:val="28"/>
        </w:rPr>
        <w:t>ономнись</w:t>
      </w:r>
      <w:r>
        <w:rPr>
          <w:spacing w:val="-3"/>
          <w:sz w:val="28"/>
        </w:rPr>
        <w:t xml:space="preserve"> </w:t>
      </w:r>
      <w:r>
        <w:rPr>
          <w:sz w:val="28"/>
        </w:rPr>
        <w:t>приходил.</w:t>
      </w:r>
    </w:p>
    <w:p w14:paraId="6323A779">
      <w:pPr>
        <w:pStyle w:val="7"/>
        <w:numPr>
          <w:ilvl w:val="0"/>
          <w:numId w:val="4"/>
        </w:numPr>
        <w:tabs>
          <w:tab w:val="left" w:pos="624"/>
        </w:tabs>
        <w:spacing w:before="0" w:after="0" w:line="360" w:lineRule="auto"/>
        <w:ind w:left="320" w:right="367" w:firstLine="0"/>
        <w:jc w:val="left"/>
        <w:rPr>
          <w:sz w:val="28"/>
        </w:rPr>
      </w:pPr>
      <w:r>
        <w:rPr>
          <w:sz w:val="28"/>
        </w:rPr>
        <w:t>Заголосила я, завопила, бросилась к ней, притащила ее в избу, посадила,</w:t>
      </w:r>
      <w:r>
        <w:rPr>
          <w:spacing w:val="1"/>
          <w:sz w:val="28"/>
        </w:rPr>
        <w:t xml:space="preserve"> </w:t>
      </w:r>
      <w:r>
        <w:rPr>
          <w:sz w:val="28"/>
        </w:rPr>
        <w:t>стала</w:t>
      </w:r>
      <w:r>
        <w:rPr>
          <w:spacing w:val="-15"/>
          <w:sz w:val="28"/>
        </w:rPr>
        <w:t xml:space="preserve"> </w:t>
      </w:r>
      <w:r>
        <w:rPr>
          <w:sz w:val="28"/>
        </w:rPr>
        <w:t>расспрашивать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―</w:t>
      </w:r>
      <w:r>
        <w:rPr>
          <w:spacing w:val="-15"/>
          <w:sz w:val="28"/>
        </w:rPr>
        <w:t xml:space="preserve"> </w:t>
      </w:r>
      <w:r>
        <w:rPr>
          <w:sz w:val="28"/>
        </w:rPr>
        <w:t>ничего</w:t>
      </w:r>
      <w:r>
        <w:rPr>
          <w:spacing w:val="-14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бает,</w:t>
      </w:r>
      <w:r>
        <w:rPr>
          <w:b/>
          <w:spacing w:val="-15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4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показывает,</w:t>
      </w:r>
      <w:r>
        <w:rPr>
          <w:spacing w:val="-14"/>
          <w:sz w:val="28"/>
        </w:rPr>
        <w:t xml:space="preserve"> </w:t>
      </w:r>
      <w:r>
        <w:rPr>
          <w:sz w:val="28"/>
        </w:rPr>
        <w:t>что</w:t>
      </w:r>
      <w:r>
        <w:rPr>
          <w:spacing w:val="-14"/>
          <w:sz w:val="28"/>
        </w:rPr>
        <w:t xml:space="preserve"> </w:t>
      </w:r>
      <w:r>
        <w:rPr>
          <w:sz w:val="28"/>
        </w:rPr>
        <w:t>молвы</w:t>
      </w:r>
      <w:r>
        <w:rPr>
          <w:spacing w:val="-67"/>
          <w:sz w:val="28"/>
        </w:rPr>
        <w:t xml:space="preserve"> </w:t>
      </w:r>
      <w:r>
        <w:rPr>
          <w:sz w:val="28"/>
        </w:rPr>
        <w:t>нет.</w:t>
      </w:r>
    </w:p>
    <w:p w14:paraId="4D553369">
      <w:pPr>
        <w:pStyle w:val="7"/>
        <w:numPr>
          <w:ilvl w:val="0"/>
          <w:numId w:val="4"/>
        </w:numPr>
        <w:tabs>
          <w:tab w:val="left" w:pos="624"/>
        </w:tabs>
        <w:spacing w:before="0" w:after="0" w:line="240" w:lineRule="auto"/>
        <w:ind w:left="623" w:right="0" w:hanging="304"/>
        <w:jc w:val="left"/>
        <w:rPr>
          <w:sz w:val="28"/>
        </w:rPr>
      </w:pPr>
      <w:r>
        <w:rPr>
          <w:sz w:val="28"/>
        </w:rPr>
        <w:t>Я</w:t>
      </w:r>
      <w:r>
        <w:rPr>
          <w:spacing w:val="-8"/>
          <w:sz w:val="28"/>
        </w:rPr>
        <w:t xml:space="preserve"> </w:t>
      </w:r>
      <w:r>
        <w:rPr>
          <w:sz w:val="28"/>
        </w:rPr>
        <w:t>ее</w:t>
      </w:r>
      <w:r>
        <w:rPr>
          <w:spacing w:val="-8"/>
          <w:sz w:val="28"/>
        </w:rPr>
        <w:t xml:space="preserve"> </w:t>
      </w:r>
      <w:r>
        <w:rPr>
          <w:sz w:val="28"/>
        </w:rPr>
        <w:t>торговал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кума,</w:t>
      </w:r>
      <w:r>
        <w:rPr>
          <w:spacing w:val="-7"/>
          <w:sz w:val="28"/>
        </w:rPr>
        <w:t xml:space="preserve"> </w:t>
      </w:r>
      <w:r>
        <w:rPr>
          <w:sz w:val="28"/>
        </w:rPr>
        <w:t>да</w:t>
      </w:r>
      <w:r>
        <w:rPr>
          <w:spacing w:val="-8"/>
          <w:sz w:val="28"/>
        </w:rPr>
        <w:t xml:space="preserve"> </w:t>
      </w:r>
      <w:r>
        <w:rPr>
          <w:sz w:val="28"/>
        </w:rPr>
        <w:t>вишь</w:t>
      </w:r>
      <w:r>
        <w:rPr>
          <w:spacing w:val="-7"/>
          <w:sz w:val="28"/>
        </w:rPr>
        <w:t xml:space="preserve"> </w:t>
      </w:r>
      <w:r>
        <w:rPr>
          <w:sz w:val="28"/>
        </w:rPr>
        <w:t>упирается,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бает,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его.</w:t>
      </w:r>
    </w:p>
    <w:p w14:paraId="72E192D9">
      <w:pPr>
        <w:pStyle w:val="7"/>
        <w:numPr>
          <w:ilvl w:val="0"/>
          <w:numId w:val="4"/>
        </w:numPr>
        <w:tabs>
          <w:tab w:val="left" w:pos="624"/>
        </w:tabs>
        <w:spacing w:before="161" w:after="0" w:line="240" w:lineRule="auto"/>
        <w:ind w:left="623" w:right="0" w:hanging="304"/>
        <w:jc w:val="left"/>
        <w:rPr>
          <w:sz w:val="28"/>
        </w:rPr>
      </w:pPr>
      <w:r>
        <w:rPr>
          <w:sz w:val="28"/>
        </w:rPr>
        <w:t>―</w:t>
      </w:r>
      <w:r>
        <w:rPr>
          <w:spacing w:val="-10"/>
          <w:sz w:val="28"/>
        </w:rPr>
        <w:t xml:space="preserve"> </w:t>
      </w:r>
      <w:r>
        <w:rPr>
          <w:sz w:val="28"/>
        </w:rPr>
        <w:t>Вишь</w:t>
      </w:r>
      <w:r>
        <w:rPr>
          <w:spacing w:val="-9"/>
          <w:sz w:val="28"/>
        </w:rPr>
        <w:t xml:space="preserve"> </w:t>
      </w:r>
      <w:r>
        <w:rPr>
          <w:sz w:val="28"/>
        </w:rPr>
        <w:t>барин</w:t>
      </w:r>
      <w:r>
        <w:rPr>
          <w:spacing w:val="-10"/>
          <w:sz w:val="28"/>
        </w:rPr>
        <w:t xml:space="preserve"> </w:t>
      </w:r>
      <w:r>
        <w:rPr>
          <w:sz w:val="28"/>
        </w:rPr>
        <w:t>какой,</w:t>
      </w:r>
      <w:r>
        <w:rPr>
          <w:spacing w:val="-9"/>
          <w:sz w:val="28"/>
        </w:rPr>
        <w:t xml:space="preserve"> </w:t>
      </w:r>
      <w:r>
        <w:rPr>
          <w:sz w:val="28"/>
        </w:rPr>
        <w:t>―</w:t>
      </w:r>
      <w:r>
        <w:rPr>
          <w:spacing w:val="-9"/>
          <w:sz w:val="28"/>
        </w:rPr>
        <w:t xml:space="preserve"> </w:t>
      </w:r>
      <w:r>
        <w:rPr>
          <w:sz w:val="28"/>
        </w:rPr>
        <w:t>говорили,</w:t>
      </w:r>
      <w:r>
        <w:rPr>
          <w:spacing w:val="-10"/>
          <w:sz w:val="28"/>
        </w:rPr>
        <w:t xml:space="preserve"> </w:t>
      </w:r>
      <w:r>
        <w:rPr>
          <w:sz w:val="28"/>
        </w:rPr>
        <w:t>расходясь,</w:t>
      </w:r>
      <w:r>
        <w:rPr>
          <w:spacing w:val="-9"/>
          <w:sz w:val="28"/>
        </w:rPr>
        <w:t xml:space="preserve"> </w:t>
      </w:r>
      <w:r>
        <w:rPr>
          <w:sz w:val="28"/>
        </w:rPr>
        <w:t>мужики,</w:t>
      </w:r>
      <w:r>
        <w:rPr>
          <w:spacing w:val="-9"/>
          <w:sz w:val="28"/>
        </w:rPr>
        <w:t xml:space="preserve"> </w:t>
      </w:r>
      <w:r>
        <w:rPr>
          <w:sz w:val="28"/>
        </w:rPr>
        <w:t>―</w:t>
      </w:r>
      <w:r>
        <w:rPr>
          <w:spacing w:val="-10"/>
          <w:sz w:val="28"/>
        </w:rPr>
        <w:t xml:space="preserve"> </w:t>
      </w:r>
      <w:r>
        <w:rPr>
          <w:sz w:val="28"/>
        </w:rPr>
        <w:t>добрый</w:t>
      </w:r>
      <w:r>
        <w:rPr>
          <w:spacing w:val="-9"/>
          <w:sz w:val="28"/>
        </w:rPr>
        <w:t xml:space="preserve"> </w:t>
      </w:r>
      <w:r>
        <w:rPr>
          <w:sz w:val="28"/>
        </w:rPr>
        <w:t>барин;</w:t>
      </w:r>
    </w:p>
    <w:p w14:paraId="69B4415A">
      <w:pPr>
        <w:pStyle w:val="5"/>
        <w:spacing w:before="161"/>
        <w:ind w:left="320"/>
      </w:pPr>
      <w:r>
        <w:rPr>
          <w:b/>
        </w:rPr>
        <w:t>бает</w:t>
      </w:r>
      <w:r>
        <w:rPr>
          <w:b/>
          <w:spacing w:val="-9"/>
        </w:rPr>
        <w:t xml:space="preserve"> </w:t>
      </w:r>
      <w:r>
        <w:t>так</w:t>
      </w:r>
      <w:r>
        <w:rPr>
          <w:spacing w:val="-8"/>
        </w:rPr>
        <w:t xml:space="preserve"> </w:t>
      </w:r>
      <w:r>
        <w:t>гладко,</w:t>
      </w:r>
      <w:r>
        <w:rPr>
          <w:spacing w:val="-8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поймешь</w:t>
      </w:r>
      <w:r>
        <w:rPr>
          <w:spacing w:val="-8"/>
        </w:rPr>
        <w:t xml:space="preserve"> </w:t>
      </w:r>
      <w:r>
        <w:t>ничего.</w:t>
      </w:r>
    </w:p>
    <w:p w14:paraId="30C8F679">
      <w:pPr>
        <w:spacing w:after="0"/>
        <w:sectPr>
          <w:pgSz w:w="11920" w:h="16840"/>
          <w:pgMar w:top="1600" w:right="1000" w:bottom="580" w:left="940" w:header="0" w:footer="399" w:gutter="0"/>
          <w:cols w:space="720" w:num="1"/>
        </w:sectPr>
      </w:pPr>
    </w:p>
    <w:p w14:paraId="08823667">
      <w:pPr>
        <w:spacing w:before="60"/>
        <w:ind w:left="320" w:right="0" w:firstLine="0"/>
        <w:jc w:val="left"/>
        <w:rPr>
          <w:sz w:val="24"/>
        </w:rPr>
      </w:pPr>
      <w:r>
        <w:rPr>
          <w:sz w:val="24"/>
        </w:rPr>
        <w:t>а)</w:t>
      </w:r>
      <w:r>
        <w:rPr>
          <w:spacing w:val="-8"/>
          <w:sz w:val="24"/>
        </w:rPr>
        <w:t xml:space="preserve"> </w:t>
      </w:r>
      <w:r>
        <w:rPr>
          <w:sz w:val="24"/>
        </w:rPr>
        <w:t>Скрывать,</w:t>
      </w:r>
      <w:r>
        <w:rPr>
          <w:spacing w:val="-8"/>
          <w:sz w:val="24"/>
        </w:rPr>
        <w:t xml:space="preserve"> </w:t>
      </w:r>
      <w:r>
        <w:rPr>
          <w:sz w:val="24"/>
        </w:rPr>
        <w:t>умалчивать</w:t>
      </w:r>
    </w:p>
    <w:p w14:paraId="3241C6A5">
      <w:pPr>
        <w:spacing w:before="0"/>
        <w:ind w:left="320" w:right="6322" w:firstLine="0"/>
        <w:jc w:val="left"/>
        <w:rPr>
          <w:sz w:val="24"/>
        </w:rPr>
      </w:pPr>
      <w:r>
        <w:rPr>
          <w:spacing w:val="-1"/>
          <w:sz w:val="24"/>
        </w:rPr>
        <w:t>б)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Показывать,</w:t>
      </w:r>
      <w:r>
        <w:rPr>
          <w:spacing w:val="-10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и)</w:t>
      </w:r>
      <w:r>
        <w:rPr>
          <w:spacing w:val="-2"/>
          <w:sz w:val="24"/>
        </w:rPr>
        <w:t xml:space="preserve"> </w:t>
      </w:r>
      <w:r>
        <w:rPr>
          <w:sz w:val="24"/>
        </w:rPr>
        <w:t>Врать,</w:t>
      </w:r>
      <w:r>
        <w:rPr>
          <w:spacing w:val="-1"/>
          <w:sz w:val="24"/>
        </w:rPr>
        <w:t xml:space="preserve"> </w:t>
      </w:r>
      <w:r>
        <w:rPr>
          <w:sz w:val="24"/>
        </w:rPr>
        <w:t>обманывать</w:t>
      </w:r>
    </w:p>
    <w:p w14:paraId="0F0C0F20">
      <w:pPr>
        <w:spacing w:before="0"/>
        <w:ind w:left="320" w:right="0" w:firstLine="0"/>
        <w:jc w:val="left"/>
        <w:rPr>
          <w:sz w:val="24"/>
        </w:rPr>
      </w:pPr>
      <w:r>
        <w:rPr>
          <w:sz w:val="24"/>
        </w:rPr>
        <w:t>г)</w:t>
      </w:r>
      <w:r>
        <w:rPr>
          <w:spacing w:val="-12"/>
          <w:sz w:val="24"/>
        </w:rPr>
        <w:t xml:space="preserve"> </w:t>
      </w:r>
      <w:r>
        <w:rPr>
          <w:sz w:val="24"/>
        </w:rPr>
        <w:t>Говорить,</w:t>
      </w:r>
      <w:r>
        <w:rPr>
          <w:spacing w:val="-12"/>
          <w:sz w:val="24"/>
        </w:rPr>
        <w:t xml:space="preserve"> </w:t>
      </w:r>
      <w:r>
        <w:rPr>
          <w:sz w:val="24"/>
        </w:rPr>
        <w:t>рассказывать</w:t>
      </w:r>
    </w:p>
    <w:p w14:paraId="0BA3642D">
      <w:pPr>
        <w:spacing w:before="48"/>
        <w:ind w:left="320" w:right="0" w:firstLine="0"/>
        <w:jc w:val="left"/>
        <w:rPr>
          <w:sz w:val="28"/>
        </w:rPr>
      </w:pPr>
      <w:r>
        <w:rPr>
          <w:b/>
          <w:sz w:val="28"/>
        </w:rPr>
        <w:t>Модель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ответа:</w:t>
      </w:r>
      <w:r>
        <w:rPr>
          <w:b/>
          <w:spacing w:val="-16"/>
          <w:sz w:val="28"/>
        </w:rPr>
        <w:t xml:space="preserve"> </w:t>
      </w:r>
      <w:r>
        <w:rPr>
          <w:sz w:val="28"/>
        </w:rPr>
        <w:t>г)</w:t>
      </w:r>
      <w:r>
        <w:rPr>
          <w:spacing w:val="-16"/>
          <w:sz w:val="28"/>
        </w:rPr>
        <w:t xml:space="preserve"> </w:t>
      </w:r>
      <w:r>
        <w:rPr>
          <w:sz w:val="28"/>
        </w:rPr>
        <w:t>Говорить,</w:t>
      </w:r>
      <w:r>
        <w:rPr>
          <w:spacing w:val="-16"/>
          <w:sz w:val="28"/>
        </w:rPr>
        <w:t xml:space="preserve"> </w:t>
      </w:r>
      <w:r>
        <w:rPr>
          <w:sz w:val="28"/>
        </w:rPr>
        <w:t>рассказывать</w:t>
      </w:r>
    </w:p>
    <w:p w14:paraId="27B0FA6E">
      <w:pPr>
        <w:spacing w:before="209"/>
        <w:ind w:left="320" w:right="0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6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балла.</w:t>
      </w:r>
    </w:p>
    <w:p w14:paraId="26089A0E">
      <w:pPr>
        <w:spacing w:before="175"/>
        <w:ind w:left="320" w:right="0" w:firstLine="0"/>
        <w:jc w:val="left"/>
        <w:rPr>
          <w:sz w:val="28"/>
        </w:rPr>
      </w:pPr>
      <w:r>
        <w:rPr>
          <w:b/>
          <w:sz w:val="28"/>
        </w:rPr>
        <w:t>Всего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балла.</w:t>
      </w:r>
    </w:p>
    <w:p w14:paraId="6822CBD3">
      <w:pPr>
        <w:pStyle w:val="2"/>
        <w:spacing w:before="161"/>
      </w:pPr>
      <w:r>
        <w:t>Задание</w:t>
      </w:r>
      <w:r>
        <w:rPr>
          <w:spacing w:val="-4"/>
        </w:rPr>
        <w:t xml:space="preserve"> </w:t>
      </w:r>
      <w:r>
        <w:t>9</w:t>
      </w:r>
    </w:p>
    <w:p w14:paraId="19C58189">
      <w:pPr>
        <w:pStyle w:val="5"/>
        <w:spacing w:before="48" w:line="360" w:lineRule="auto"/>
        <w:ind w:left="320" w:right="816"/>
      </w:pPr>
      <w:r>
        <w:t>Укажите</w:t>
      </w:r>
      <w:r>
        <w:rPr>
          <w:spacing w:val="-14"/>
        </w:rPr>
        <w:t xml:space="preserve"> </w:t>
      </w:r>
      <w:r>
        <w:rPr>
          <w:b/>
        </w:rPr>
        <w:t>номера</w:t>
      </w:r>
      <w:r>
        <w:rPr>
          <w:b/>
          <w:spacing w:val="-13"/>
        </w:rPr>
        <w:t xml:space="preserve"> </w:t>
      </w:r>
      <w:r>
        <w:rPr>
          <w:b/>
        </w:rPr>
        <w:t>рядов</w:t>
      </w:r>
      <w:r>
        <w:t>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которых</w:t>
      </w:r>
      <w:r>
        <w:rPr>
          <w:spacing w:val="-14"/>
        </w:rPr>
        <w:t xml:space="preserve"> </w:t>
      </w:r>
      <w:r>
        <w:t>все</w:t>
      </w:r>
      <w:r>
        <w:rPr>
          <w:spacing w:val="-13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являются</w:t>
      </w:r>
      <w:r>
        <w:rPr>
          <w:spacing w:val="-13"/>
        </w:rPr>
        <w:t xml:space="preserve"> </w:t>
      </w:r>
      <w:r>
        <w:t>этимологически</w:t>
      </w:r>
      <w:r>
        <w:rPr>
          <w:spacing w:val="-67"/>
        </w:rPr>
        <w:t xml:space="preserve"> </w:t>
      </w:r>
      <w:r>
        <w:t>родственными:</w:t>
      </w:r>
    </w:p>
    <w:p w14:paraId="3CCA50E5">
      <w:pPr>
        <w:pStyle w:val="7"/>
        <w:numPr>
          <w:ilvl w:val="0"/>
          <w:numId w:val="5"/>
        </w:numPr>
        <w:tabs>
          <w:tab w:val="left" w:pos="600"/>
        </w:tabs>
        <w:spacing w:before="48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Грязь,</w:t>
      </w:r>
      <w:r>
        <w:rPr>
          <w:spacing w:val="-12"/>
          <w:sz w:val="28"/>
        </w:rPr>
        <w:t xml:space="preserve"> </w:t>
      </w:r>
      <w:r>
        <w:rPr>
          <w:sz w:val="28"/>
        </w:rPr>
        <w:t>погрязнуть,</w:t>
      </w:r>
      <w:r>
        <w:rPr>
          <w:spacing w:val="-11"/>
          <w:sz w:val="28"/>
        </w:rPr>
        <w:t xml:space="preserve"> </w:t>
      </w:r>
      <w:r>
        <w:rPr>
          <w:sz w:val="28"/>
        </w:rPr>
        <w:t>груз,</w:t>
      </w:r>
      <w:r>
        <w:rPr>
          <w:spacing w:val="-12"/>
          <w:sz w:val="28"/>
        </w:rPr>
        <w:t xml:space="preserve"> </w:t>
      </w:r>
      <w:r>
        <w:rPr>
          <w:sz w:val="28"/>
        </w:rPr>
        <w:t>грýзный,</w:t>
      </w:r>
      <w:r>
        <w:rPr>
          <w:spacing w:val="-11"/>
          <w:sz w:val="28"/>
        </w:rPr>
        <w:t xml:space="preserve"> </w:t>
      </w:r>
      <w:r>
        <w:rPr>
          <w:sz w:val="28"/>
        </w:rPr>
        <w:t>грузить.</w:t>
      </w:r>
    </w:p>
    <w:p w14:paraId="6C65554B">
      <w:pPr>
        <w:pStyle w:val="7"/>
        <w:numPr>
          <w:ilvl w:val="0"/>
          <w:numId w:val="5"/>
        </w:numPr>
        <w:tabs>
          <w:tab w:val="left" w:pos="600"/>
        </w:tabs>
        <w:spacing w:before="209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Слон,</w:t>
      </w:r>
      <w:r>
        <w:rPr>
          <w:spacing w:val="-10"/>
          <w:sz w:val="28"/>
        </w:rPr>
        <w:t xml:space="preserve"> </w:t>
      </w:r>
      <w:r>
        <w:rPr>
          <w:sz w:val="28"/>
        </w:rPr>
        <w:t>слоняться,</w:t>
      </w:r>
      <w:r>
        <w:rPr>
          <w:spacing w:val="-9"/>
          <w:sz w:val="28"/>
        </w:rPr>
        <w:t xml:space="preserve"> </w:t>
      </w:r>
      <w:r>
        <w:rPr>
          <w:sz w:val="28"/>
        </w:rPr>
        <w:t>прислониться,</w:t>
      </w:r>
      <w:r>
        <w:rPr>
          <w:spacing w:val="-9"/>
          <w:sz w:val="28"/>
        </w:rPr>
        <w:t xml:space="preserve"> </w:t>
      </w:r>
      <w:r>
        <w:rPr>
          <w:sz w:val="28"/>
        </w:rPr>
        <w:t>склонять,</w:t>
      </w:r>
      <w:r>
        <w:rPr>
          <w:spacing w:val="-9"/>
          <w:sz w:val="28"/>
        </w:rPr>
        <w:t xml:space="preserve"> </w:t>
      </w:r>
      <w:r>
        <w:rPr>
          <w:sz w:val="28"/>
        </w:rPr>
        <w:t>наклонение.</w:t>
      </w:r>
    </w:p>
    <w:p w14:paraId="42889F99">
      <w:pPr>
        <w:pStyle w:val="7"/>
        <w:numPr>
          <w:ilvl w:val="0"/>
          <w:numId w:val="5"/>
        </w:numPr>
        <w:tabs>
          <w:tab w:val="left" w:pos="600"/>
        </w:tabs>
        <w:spacing w:before="209" w:after="0" w:line="240" w:lineRule="auto"/>
        <w:ind w:left="599" w:right="0" w:hanging="280"/>
        <w:jc w:val="left"/>
        <w:rPr>
          <w:sz w:val="28"/>
        </w:rPr>
      </w:pPr>
      <w:r>
        <w:rPr>
          <w:spacing w:val="-1"/>
          <w:sz w:val="28"/>
        </w:rPr>
        <w:t>Закавыка,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оковы,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кавычки,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ковать,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коварный.</w:t>
      </w:r>
    </w:p>
    <w:p w14:paraId="468B4DC1">
      <w:pPr>
        <w:pStyle w:val="7"/>
        <w:numPr>
          <w:ilvl w:val="0"/>
          <w:numId w:val="5"/>
        </w:numPr>
        <w:tabs>
          <w:tab w:val="left" w:pos="600"/>
        </w:tabs>
        <w:spacing w:before="209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Вентилировать,</w:t>
      </w:r>
      <w:r>
        <w:rPr>
          <w:spacing w:val="-13"/>
          <w:sz w:val="28"/>
        </w:rPr>
        <w:t xml:space="preserve"> </w:t>
      </w:r>
      <w:r>
        <w:rPr>
          <w:sz w:val="28"/>
        </w:rPr>
        <w:t>венóк,</w:t>
      </w:r>
      <w:r>
        <w:rPr>
          <w:spacing w:val="-13"/>
          <w:sz w:val="28"/>
        </w:rPr>
        <w:t xml:space="preserve"> </w:t>
      </w:r>
      <w:r>
        <w:rPr>
          <w:sz w:val="28"/>
        </w:rPr>
        <w:t>вéник,</w:t>
      </w:r>
      <w:r>
        <w:rPr>
          <w:spacing w:val="-13"/>
          <w:sz w:val="28"/>
        </w:rPr>
        <w:t xml:space="preserve"> </w:t>
      </w:r>
      <w:r>
        <w:rPr>
          <w:sz w:val="28"/>
        </w:rPr>
        <w:t>венчáть,</w:t>
      </w:r>
      <w:r>
        <w:rPr>
          <w:spacing w:val="-13"/>
          <w:sz w:val="28"/>
        </w:rPr>
        <w:t xml:space="preserve"> </w:t>
      </w:r>
      <w:r>
        <w:rPr>
          <w:sz w:val="28"/>
        </w:rPr>
        <w:t>ветвь.</w:t>
      </w:r>
    </w:p>
    <w:p w14:paraId="609618B2">
      <w:pPr>
        <w:pStyle w:val="7"/>
        <w:numPr>
          <w:ilvl w:val="0"/>
          <w:numId w:val="5"/>
        </w:numPr>
        <w:tabs>
          <w:tab w:val="left" w:pos="600"/>
        </w:tabs>
        <w:spacing w:before="209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Лýпа,</w:t>
      </w:r>
      <w:r>
        <w:rPr>
          <w:spacing w:val="-11"/>
          <w:sz w:val="28"/>
        </w:rPr>
        <w:t xml:space="preserve"> </w:t>
      </w:r>
      <w:r>
        <w:rPr>
          <w:sz w:val="28"/>
        </w:rPr>
        <w:t>лупить,</w:t>
      </w:r>
      <w:r>
        <w:rPr>
          <w:spacing w:val="-11"/>
          <w:sz w:val="28"/>
        </w:rPr>
        <w:t xml:space="preserve"> </w:t>
      </w:r>
      <w:r>
        <w:rPr>
          <w:sz w:val="28"/>
        </w:rPr>
        <w:t>лупоглáзый,</w:t>
      </w:r>
      <w:r>
        <w:rPr>
          <w:spacing w:val="-10"/>
          <w:sz w:val="28"/>
        </w:rPr>
        <w:t xml:space="preserve"> </w:t>
      </w:r>
      <w:r>
        <w:rPr>
          <w:sz w:val="28"/>
        </w:rPr>
        <w:t>лупцевáть,</w:t>
      </w:r>
      <w:r>
        <w:rPr>
          <w:spacing w:val="-11"/>
          <w:sz w:val="28"/>
        </w:rPr>
        <w:t xml:space="preserve"> </w:t>
      </w:r>
      <w:r>
        <w:rPr>
          <w:sz w:val="28"/>
        </w:rPr>
        <w:t>лучистый.</w:t>
      </w:r>
    </w:p>
    <w:p w14:paraId="72EB1EB1">
      <w:pPr>
        <w:pStyle w:val="7"/>
        <w:numPr>
          <w:ilvl w:val="0"/>
          <w:numId w:val="5"/>
        </w:numPr>
        <w:tabs>
          <w:tab w:val="left" w:pos="600"/>
        </w:tabs>
        <w:spacing w:before="209" w:after="0" w:line="240" w:lineRule="auto"/>
        <w:ind w:left="599" w:right="0" w:hanging="280"/>
        <w:jc w:val="left"/>
        <w:rPr>
          <w:sz w:val="28"/>
        </w:rPr>
      </w:pPr>
      <w:r>
        <w:rPr>
          <w:sz w:val="28"/>
        </w:rPr>
        <w:t>Ожерелье,</w:t>
      </w:r>
      <w:r>
        <w:rPr>
          <w:spacing w:val="-12"/>
          <w:sz w:val="28"/>
        </w:rPr>
        <w:t xml:space="preserve"> </w:t>
      </w:r>
      <w:r>
        <w:rPr>
          <w:sz w:val="28"/>
        </w:rPr>
        <w:t>гортáнь,</w:t>
      </w:r>
      <w:r>
        <w:rPr>
          <w:spacing w:val="-12"/>
          <w:sz w:val="28"/>
        </w:rPr>
        <w:t xml:space="preserve"> </w:t>
      </w:r>
      <w:r>
        <w:rPr>
          <w:sz w:val="28"/>
        </w:rPr>
        <w:t>гóрло,</w:t>
      </w:r>
      <w:r>
        <w:rPr>
          <w:spacing w:val="-12"/>
          <w:sz w:val="28"/>
        </w:rPr>
        <w:t xml:space="preserve"> </w:t>
      </w:r>
      <w:r>
        <w:rPr>
          <w:sz w:val="28"/>
        </w:rPr>
        <w:t>жерлó.</w:t>
      </w:r>
    </w:p>
    <w:p w14:paraId="006AE37E">
      <w:pPr>
        <w:spacing w:before="211"/>
        <w:ind w:left="320" w:right="0" w:firstLine="0"/>
        <w:jc w:val="left"/>
        <w:rPr>
          <w:sz w:val="28"/>
        </w:rPr>
      </w:pPr>
      <w:r>
        <w:rPr>
          <w:b/>
          <w:sz w:val="28"/>
        </w:rPr>
        <w:t>Модель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ответа: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1,</w:t>
      </w:r>
      <w:r>
        <w:rPr>
          <w:spacing w:val="-6"/>
          <w:sz w:val="28"/>
        </w:rPr>
        <w:t xml:space="preserve"> </w:t>
      </w:r>
      <w:r>
        <w:rPr>
          <w:sz w:val="28"/>
        </w:rPr>
        <w:t>3,</w:t>
      </w:r>
      <w:r>
        <w:rPr>
          <w:spacing w:val="-5"/>
          <w:sz w:val="28"/>
        </w:rPr>
        <w:t xml:space="preserve"> </w:t>
      </w:r>
      <w:r>
        <w:rPr>
          <w:sz w:val="28"/>
        </w:rPr>
        <w:t>6.</w:t>
      </w:r>
    </w:p>
    <w:p w14:paraId="1302786D">
      <w:pPr>
        <w:spacing w:before="48"/>
        <w:ind w:left="320" w:right="0" w:firstLine="0"/>
        <w:jc w:val="left"/>
        <w:rPr>
          <w:sz w:val="28"/>
        </w:rPr>
      </w:pPr>
      <w:r>
        <w:rPr>
          <w:b/>
          <w:sz w:val="28"/>
        </w:rPr>
        <w:t>Критерий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6"/>
          <w:sz w:val="28"/>
        </w:rPr>
        <w:t xml:space="preserve"> </w:t>
      </w:r>
      <w:r>
        <w:rPr>
          <w:sz w:val="28"/>
        </w:rPr>
        <w:t>ряд</w:t>
      </w:r>
      <w:r>
        <w:rPr>
          <w:spacing w:val="59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балла.</w:t>
      </w:r>
    </w:p>
    <w:p w14:paraId="3A75D774">
      <w:pPr>
        <w:spacing w:before="175"/>
        <w:ind w:left="320" w:right="0" w:firstLine="0"/>
        <w:jc w:val="left"/>
        <w:rPr>
          <w:sz w:val="28"/>
        </w:rPr>
      </w:pPr>
      <w:r>
        <w:rPr>
          <w:b/>
          <w:sz w:val="28"/>
        </w:rPr>
        <w:t>Всего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баллов.</w:t>
      </w:r>
    </w:p>
    <w:p w14:paraId="1FF67FA3">
      <w:pPr>
        <w:pStyle w:val="5"/>
        <w:rPr>
          <w:sz w:val="30"/>
        </w:rPr>
      </w:pPr>
    </w:p>
    <w:p w14:paraId="0B882BDF">
      <w:pPr>
        <w:pStyle w:val="2"/>
        <w:spacing w:before="233"/>
        <w:jc w:val="both"/>
      </w:pPr>
      <w:r>
        <w:t>Задание</w:t>
      </w:r>
      <w:r>
        <w:rPr>
          <w:spacing w:val="-4"/>
        </w:rPr>
        <w:t xml:space="preserve"> </w:t>
      </w:r>
      <w:r>
        <w:t>10</w:t>
      </w:r>
    </w:p>
    <w:p w14:paraId="39725C82">
      <w:pPr>
        <w:spacing w:before="0"/>
        <w:ind w:left="740" w:right="0" w:firstLine="0"/>
        <w:jc w:val="both"/>
        <w:rPr>
          <w:sz w:val="28"/>
        </w:rPr>
      </w:pPr>
      <w:r>
        <w:rPr>
          <w:b/>
          <w:sz w:val="28"/>
        </w:rPr>
        <w:t>Составьте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сложное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предложение</w:t>
      </w:r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решив</w:t>
      </w:r>
      <w:r>
        <w:rPr>
          <w:spacing w:val="-12"/>
          <w:sz w:val="28"/>
        </w:rPr>
        <w:t xml:space="preserve"> </w:t>
      </w:r>
      <w:r>
        <w:rPr>
          <w:sz w:val="28"/>
        </w:rPr>
        <w:t>ряд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задач.</w:t>
      </w:r>
    </w:p>
    <w:p w14:paraId="6F2345CA">
      <w:pPr>
        <w:pStyle w:val="7"/>
        <w:numPr>
          <w:ilvl w:val="1"/>
          <w:numId w:val="5"/>
        </w:numPr>
        <w:tabs>
          <w:tab w:val="left" w:pos="1035"/>
        </w:tabs>
        <w:spacing w:before="0" w:after="0" w:line="240" w:lineRule="auto"/>
        <w:ind w:left="320" w:right="313" w:firstLine="420"/>
        <w:jc w:val="both"/>
        <w:rPr>
          <w:sz w:val="28"/>
        </w:rPr>
      </w:pP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«Девочка</w:t>
      </w:r>
      <w:r>
        <w:rPr>
          <w:spacing w:val="-14"/>
          <w:sz w:val="28"/>
        </w:rPr>
        <w:t xml:space="preserve"> </w:t>
      </w:r>
      <w:r>
        <w:rPr>
          <w:sz w:val="28"/>
        </w:rPr>
        <w:t>услышала</w:t>
      </w:r>
      <w:r>
        <w:rPr>
          <w:spacing w:val="-14"/>
          <w:sz w:val="28"/>
        </w:rPr>
        <w:t xml:space="preserve"> </w:t>
      </w:r>
      <w:r>
        <w:rPr>
          <w:sz w:val="28"/>
        </w:rPr>
        <w:t>лёгкое</w:t>
      </w:r>
      <w:r>
        <w:rPr>
          <w:spacing w:val="-13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котёнка»</w:t>
      </w:r>
      <w:r>
        <w:rPr>
          <w:spacing w:val="-14"/>
          <w:sz w:val="28"/>
        </w:rPr>
        <w:t xml:space="preserve"> </w:t>
      </w:r>
      <w:r>
        <w:rPr>
          <w:sz w:val="28"/>
        </w:rPr>
        <w:t>возьмите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прилагательное,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употребите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падежа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числа.</w:t>
      </w:r>
    </w:p>
    <w:p w14:paraId="793D0011">
      <w:pPr>
        <w:pStyle w:val="7"/>
        <w:numPr>
          <w:ilvl w:val="1"/>
          <w:numId w:val="5"/>
        </w:numPr>
        <w:tabs>
          <w:tab w:val="left" w:pos="1095"/>
        </w:tabs>
        <w:spacing w:before="0" w:after="0" w:line="240" w:lineRule="auto"/>
        <w:ind w:left="320" w:right="322" w:firstLine="420"/>
        <w:jc w:val="both"/>
        <w:rPr>
          <w:sz w:val="28"/>
        </w:rPr>
      </w:pPr>
      <w:r>
        <w:rPr>
          <w:sz w:val="28"/>
        </w:rPr>
        <w:t>Из предложения «Вырезанные снежинки ребята положили на стол»</w:t>
      </w:r>
      <w:r>
        <w:rPr>
          <w:spacing w:val="1"/>
          <w:sz w:val="28"/>
        </w:rPr>
        <w:t xml:space="preserve"> </w:t>
      </w:r>
      <w:r>
        <w:rPr>
          <w:sz w:val="28"/>
        </w:rPr>
        <w:t>возьмите дополнение, выраженное существительным, употребите его в роли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подлежащего.</w:t>
      </w:r>
    </w:p>
    <w:p w14:paraId="5C341BBD">
      <w:pPr>
        <w:pStyle w:val="7"/>
        <w:numPr>
          <w:ilvl w:val="1"/>
          <w:numId w:val="5"/>
        </w:numPr>
        <w:tabs>
          <w:tab w:val="left" w:pos="1050"/>
        </w:tabs>
        <w:spacing w:before="0" w:after="0" w:line="240" w:lineRule="auto"/>
        <w:ind w:left="320" w:right="316" w:firstLine="420"/>
        <w:jc w:val="both"/>
        <w:rPr>
          <w:sz w:val="28"/>
        </w:rPr>
      </w:pPr>
      <w:r>
        <w:rPr>
          <w:sz w:val="28"/>
        </w:rPr>
        <w:t>Из предложения «Парашютист опустится в центре стадиона» возьмите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сказуемое,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употребив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прошедшего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времени.</w:t>
      </w:r>
    </w:p>
    <w:p w14:paraId="6EEC4734">
      <w:pPr>
        <w:pStyle w:val="7"/>
        <w:numPr>
          <w:ilvl w:val="1"/>
          <w:numId w:val="5"/>
        </w:numPr>
        <w:tabs>
          <w:tab w:val="left" w:pos="1390"/>
        </w:tabs>
        <w:spacing w:before="0" w:after="0" w:line="240" w:lineRule="auto"/>
        <w:ind w:left="320" w:right="319" w:firstLine="420"/>
        <w:jc w:val="both"/>
        <w:rPr>
          <w:sz w:val="28"/>
        </w:rPr>
      </w:pP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«Земля</w:t>
      </w:r>
      <w:r>
        <w:rPr>
          <w:spacing w:val="1"/>
          <w:sz w:val="28"/>
        </w:rPr>
        <w:t xml:space="preserve"> </w:t>
      </w:r>
      <w:r>
        <w:rPr>
          <w:sz w:val="28"/>
        </w:rPr>
        <w:t>покрылась</w:t>
      </w:r>
      <w:r>
        <w:rPr>
          <w:spacing w:val="1"/>
          <w:sz w:val="28"/>
        </w:rPr>
        <w:t xml:space="preserve"> </w:t>
      </w:r>
      <w:r>
        <w:rPr>
          <w:sz w:val="28"/>
        </w:rPr>
        <w:t>цветущими</w:t>
      </w:r>
      <w:r>
        <w:rPr>
          <w:spacing w:val="1"/>
          <w:sz w:val="28"/>
        </w:rPr>
        <w:t xml:space="preserve"> </w:t>
      </w:r>
      <w:r>
        <w:rPr>
          <w:sz w:val="28"/>
        </w:rPr>
        <w:t>одуванчиками»</w:t>
      </w:r>
      <w:r>
        <w:rPr>
          <w:spacing w:val="1"/>
          <w:sz w:val="28"/>
        </w:rPr>
        <w:t xml:space="preserve"> </w:t>
      </w:r>
      <w:r>
        <w:rPr>
          <w:sz w:val="28"/>
        </w:rPr>
        <w:t>возьмите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подлежащее,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употребив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падежа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числа.</w:t>
      </w:r>
    </w:p>
    <w:p w14:paraId="24459D8B">
      <w:pPr>
        <w:pStyle w:val="7"/>
        <w:numPr>
          <w:ilvl w:val="1"/>
          <w:numId w:val="5"/>
        </w:numPr>
        <w:tabs>
          <w:tab w:val="left" w:pos="1320"/>
        </w:tabs>
        <w:spacing w:before="0" w:after="0" w:line="240" w:lineRule="auto"/>
        <w:ind w:left="320" w:right="324" w:firstLine="420"/>
        <w:jc w:val="both"/>
        <w:rPr>
          <w:sz w:val="28"/>
        </w:rPr>
      </w:pPr>
      <w:r>
        <w:rPr>
          <w:sz w:val="28"/>
        </w:rPr>
        <w:t>Запишите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получившееся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сделайте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сложным.</w:t>
      </w:r>
    </w:p>
    <w:p w14:paraId="5970F6C1">
      <w:pPr>
        <w:spacing w:after="0" w:line="240" w:lineRule="auto"/>
        <w:jc w:val="both"/>
        <w:rPr>
          <w:sz w:val="28"/>
        </w:rPr>
        <w:sectPr>
          <w:pgSz w:w="11920" w:h="16840"/>
          <w:pgMar w:top="1520" w:right="1000" w:bottom="580" w:left="940" w:header="0" w:footer="399" w:gutter="0"/>
          <w:cols w:space="720" w:num="1"/>
        </w:sectPr>
      </w:pPr>
    </w:p>
    <w:p w14:paraId="18EA43F3">
      <w:pPr>
        <w:spacing w:before="60"/>
        <w:ind w:left="320" w:right="1240" w:firstLine="0"/>
        <w:jc w:val="left"/>
        <w:rPr>
          <w:sz w:val="28"/>
        </w:rPr>
      </w:pPr>
      <w:r>
        <w:rPr>
          <w:b/>
          <w:sz w:val="28"/>
        </w:rPr>
        <w:t>Модель ответа: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Лёгкие снежинки опустились на землю.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Критерий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найденное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балл.</w:t>
      </w:r>
      <w:r>
        <w:rPr>
          <w:spacing w:val="-67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слово,</w:t>
      </w:r>
      <w:r>
        <w:rPr>
          <w:spacing w:val="-3"/>
          <w:sz w:val="28"/>
        </w:rPr>
        <w:t xml:space="preserve"> </w:t>
      </w:r>
      <w:r>
        <w:rPr>
          <w:sz w:val="28"/>
        </w:rPr>
        <w:t>употреблённое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балла.</w:t>
      </w:r>
    </w:p>
    <w:p w14:paraId="2A606180">
      <w:pPr>
        <w:pStyle w:val="5"/>
        <w:ind w:left="320" w:right="2102"/>
      </w:pPr>
      <w:r>
        <w:t>Правильно</w:t>
      </w:r>
      <w:r>
        <w:rPr>
          <w:spacing w:val="-8"/>
        </w:rPr>
        <w:t xml:space="preserve"> </w:t>
      </w:r>
      <w:r>
        <w:t>составленное</w:t>
      </w:r>
      <w:r>
        <w:rPr>
          <w:spacing w:val="-7"/>
        </w:rPr>
        <w:t xml:space="preserve"> </w:t>
      </w:r>
      <w:r>
        <w:t>сложное</w:t>
      </w:r>
      <w:r>
        <w:rPr>
          <w:spacing w:val="-7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балла.</w:t>
      </w:r>
      <w:r>
        <w:rPr>
          <w:spacing w:val="-67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баллов.</w:t>
      </w:r>
    </w:p>
    <w:sectPr>
      <w:pgSz w:w="11920" w:h="16840"/>
      <w:pgMar w:top="1520" w:right="1000" w:bottom="580" w:left="940" w:header="0" w:footer="3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E3931">
    <w:pPr>
      <w:pStyle w:val="5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90.85pt;margin-top:811.05pt;height:14.2pt;width:11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4F8B123">
                <w:pPr>
                  <w:spacing w:before="10"/>
                  <w:ind w:left="60" w:right="0" w:firstLine="0"/>
                  <w:jc w:val="left"/>
                  <w:rPr>
                    <w:sz w:val="22"/>
                  </w:rPr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599" w:hanging="28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320" w:hanging="29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42" w:hanging="29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84" w:hanging="29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26" w:hanging="29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68" w:hanging="29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11" w:hanging="29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3" w:hanging="29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95" w:hanging="295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)"/>
      <w:lvlJc w:val="left"/>
      <w:pPr>
        <w:ind w:left="320" w:hanging="304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6" w:hanging="30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52" w:hanging="30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8" w:hanging="30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4" w:hanging="30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50" w:hanging="30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16" w:hanging="30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2" w:hanging="30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48" w:hanging="304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599" w:hanging="28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38" w:hanging="2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6" w:hanging="2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14" w:hanging="2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52" w:hanging="2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90" w:hanging="2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28" w:hanging="2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66" w:hanging="2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4" w:hanging="28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1233" w:hanging="304"/>
        <w:jc w:val="righ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14" w:hanging="30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88" w:hanging="30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62" w:hanging="30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36" w:hanging="30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0" w:hanging="30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84" w:hanging="30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8" w:hanging="30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32" w:hanging="304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 w:tentative="0">
      <w:start w:val="7"/>
      <w:numFmt w:val="decimal"/>
      <w:lvlText w:val="%1."/>
      <w:lvlJc w:val="left"/>
      <w:pPr>
        <w:ind w:left="599" w:hanging="28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499" w:hanging="28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42" w:hanging="2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26" w:hanging="2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68" w:hanging="2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11" w:hanging="2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3" w:hanging="2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5" w:hanging="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5F77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32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599" w:hanging="28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before="106"/>
      <w:ind w:left="9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TotalTime>0</TotalTime>
  <ScaleCrop>false</ScaleCrop>
  <LinksUpToDate>false</LinksUpToDate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2024-09-06T07:27:00Z</dcterms:created>
  <dc:creator>user</dc:creator>
  <cp:lastModifiedBy>user</cp:lastModifiedBy>
  <dcterms:modified xsi:type="dcterms:W3CDTF">2024-09-06T07:57:16Z</dcterms:modified>
  <dc:title>5-6 ключи.docx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BAC88F97FFDA45B3B615542AA4878BC2_12</vt:lpwstr>
  </property>
</Properties>
</file>